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keepNext/>
        <w:keepLines w:val="0"/>
        <w:widowControl/>
        <w:spacing w:before="80" w:after="120" w:line="259" w:lineRule="auto"/>
      </w:pPr>
      <w:r>
        <w:t>Platform-Specific Promo Social Posts</w:t>
      </w:r>
    </w:p>
    <w:p>
      <w:pPr>
        <w:pStyle w:val="Heading1"/>
        <w:keepNext/>
        <w:keepLines w:val="0"/>
        <w:widowControl/>
        <w:spacing w:before="80" w:after="120" w:line="259" w:lineRule="auto"/>
      </w:pPr>
      <w:r>
        <w:t>Facebook Posts</w:t>
      </w:r>
    </w:p>
    <w:p>
      <w:pPr>
        <w:pStyle w:val="Heading2"/>
        <w:keepNext/>
        <w:keepLines w:val="0"/>
        <w:widowControl/>
        <w:spacing w:before="160" w:after="120" w:line="259" w:lineRule="auto"/>
      </w:pPr>
      <w:r>
        <w:t>Facebook Post 1 - Problem Angle</w:t>
      </w:r>
    </w:p>
    <w:p>
      <w:pPr>
        <w:keepNext w:val="0"/>
        <w:keepLines w:val="0"/>
        <w:widowControl/>
        <w:spacing w:before="0" w:after="60" w:line="259" w:lineRule="auto"/>
      </w:pPr>
      <w:r>
        <w:rPr>
          <w:b/>
        </w:rPr>
        <w:t>Length:</w:t>
      </w:r>
      <w:r>
        <w:t xml:space="preserve"> 129</w:t>
      </w:r>
    </w:p>
    <w:p>
      <w:pPr>
        <w:keepNext w:val="0"/>
        <w:keepLines w:val="0"/>
        <w:widowControl/>
        <w:spacing w:before="0" w:after="60" w:line="259" w:lineRule="auto"/>
      </w:pPr>
      <w:r>
        <w:rPr>
          <w:b/>
        </w:rPr>
        <w:t>Hashtags:</w:t>
      </w:r>
      <w:r>
        <w:t xml:space="preserve"> #AIVideo #ContentMarketing #ShortFormVideo</w:t>
      </w:r>
    </w:p>
    <w:p>
      <w:pPr>
        <w:keepNext w:val="0"/>
        <w:keepLines w:val="0"/>
        <w:widowControl/>
        <w:spacing w:before="0" w:after="40" w:line="259" w:lineRule="auto"/>
      </w:pPr>
      <w:r>
        <w:rPr>
          <w:b/>
        </w:rPr>
        <w:t>Post Copy:</w:t>
      </w:r>
    </w:p>
    <w:p>
      <w:pPr>
        <w:keepNext w:val="0"/>
        <w:keepLines w:val="0"/>
        <w:widowControl/>
        <w:spacing w:before="0" w:after="160" w:line="259" w:lineRule="auto"/>
      </w:pPr>
      <w:r>
        <w:t>Creating short-form videos sounds easy until you sit down to make one. Then you need a topic, hook, visual, prompt, caption, CTA, and a reason for the post to exist. That is where most creators lose momentum. This free 30-day AI Video Content Engine Challenge helps you slow the chaos down. You will choose one focused content lane, turn one idea into several useful video angles, write clearer prompts, and build a simple review rhythm. The goal is not random posting. The goal is a repeatable workflow you can adapt for affiliate content, client work, brand content, or your own campaigns. Join here: [OPT-IN PAGE LINK] Use the challenge before opening another tool, so your next production session has a clearer plan and fewer scattered decisions.</w:t>
      </w:r>
    </w:p>
    <w:p>
      <w:pPr>
        <w:keepNext w:val="0"/>
        <w:keepLines w:val="0"/>
        <w:widowControl/>
        <w:spacing w:before="0" w:after="160" w:line="259" w:lineRule="auto"/>
      </w:pPr>
      <w:r>
        <w:t>#AIVideo #ContentMarketing #ShortFormVideo</w:t>
      </w:r>
    </w:p>
    <w:p>
      <w:r>
        <w:br w:type="page"/>
      </w:r>
    </w:p>
    <w:p>
      <w:pPr>
        <w:pStyle w:val="Heading2"/>
        <w:keepNext/>
        <w:keepLines w:val="0"/>
        <w:widowControl/>
        <w:spacing w:before="160" w:after="120" w:line="259" w:lineRule="auto"/>
      </w:pPr>
      <w:r>
        <w:t>Facebook Post 2 - Curiosity Angle</w:t>
      </w:r>
    </w:p>
    <w:p>
      <w:pPr>
        <w:keepNext w:val="0"/>
        <w:keepLines w:val="0"/>
        <w:widowControl/>
        <w:spacing w:before="0" w:after="60" w:line="259" w:lineRule="auto"/>
      </w:pPr>
      <w:r>
        <w:rPr>
          <w:b/>
        </w:rPr>
        <w:t>Length:</w:t>
      </w:r>
      <w:r>
        <w:t xml:space="preserve"> 122</w:t>
      </w:r>
    </w:p>
    <w:p>
      <w:pPr>
        <w:keepNext w:val="0"/>
        <w:keepLines w:val="0"/>
        <w:widowControl/>
        <w:spacing w:before="0" w:after="60" w:line="259" w:lineRule="auto"/>
      </w:pPr>
      <w:r>
        <w:rPr>
          <w:b/>
        </w:rPr>
        <w:t>Hashtags:</w:t>
      </w:r>
      <w:r>
        <w:t xml:space="preserve"> #AIVideo #ContentMarketing #ShortFormVideo</w:t>
      </w:r>
    </w:p>
    <w:p>
      <w:pPr>
        <w:keepNext w:val="0"/>
        <w:keepLines w:val="0"/>
        <w:widowControl/>
        <w:spacing w:before="0" w:after="40" w:line="259" w:lineRule="auto"/>
      </w:pPr>
      <w:r>
        <w:rPr>
          <w:b/>
        </w:rPr>
        <w:t>Post Copy:</w:t>
      </w:r>
    </w:p>
    <w:p>
      <w:pPr>
        <w:keepNext w:val="0"/>
        <w:keepLines w:val="0"/>
        <w:widowControl/>
        <w:spacing w:before="0" w:after="160" w:line="259" w:lineRule="auto"/>
      </w:pPr>
      <w:r>
        <w:t>What if your next month of short-form content did not start with a blank page? One idea can become a problem post, a checklist post, a story post, a demo post, and a quick tip post. That is the kind of thinking this free 30-day challenge helps you build. You will learn how to shape a content lane, create stronger AI video prompts, plan visuals, write captions, and connect each post to a clear next step. It is built for creators, affiliates, freelancers, agencies, and beginners who want a cleaner content workflow. Join the challenge here: [OPT-IN PAGE LINK] Use the challenge before opening another tool, so your next production session has a clearer plan and fewer scattered decisions.</w:t>
      </w:r>
    </w:p>
    <w:p>
      <w:pPr>
        <w:keepNext w:val="0"/>
        <w:keepLines w:val="0"/>
        <w:widowControl/>
        <w:spacing w:before="0" w:after="160" w:line="259" w:lineRule="auto"/>
      </w:pPr>
      <w:r>
        <w:t>#AIVideo #ContentMarketing #ShortFormVideo</w:t>
      </w:r>
    </w:p>
    <w:p>
      <w:r>
        <w:br w:type="page"/>
      </w:r>
    </w:p>
    <w:p>
      <w:pPr>
        <w:pStyle w:val="Heading2"/>
        <w:keepNext/>
        <w:keepLines w:val="0"/>
        <w:widowControl/>
        <w:spacing w:before="160" w:after="120" w:line="259" w:lineRule="auto"/>
      </w:pPr>
      <w:r>
        <w:t>Facebook Post 3 - Free Challenge/Result Angle</w:t>
      </w:r>
    </w:p>
    <w:p>
      <w:pPr>
        <w:keepNext w:val="0"/>
        <w:keepLines w:val="0"/>
        <w:widowControl/>
        <w:spacing w:before="0" w:after="60" w:line="259" w:lineRule="auto"/>
      </w:pPr>
      <w:r>
        <w:rPr>
          <w:b/>
        </w:rPr>
        <w:t>Length:</w:t>
      </w:r>
      <w:r>
        <w:t xml:space="preserve"> 136</w:t>
      </w:r>
    </w:p>
    <w:p>
      <w:pPr>
        <w:keepNext w:val="0"/>
        <w:keepLines w:val="0"/>
        <w:widowControl/>
        <w:spacing w:before="0" w:after="60" w:line="259" w:lineRule="auto"/>
      </w:pPr>
      <w:r>
        <w:rPr>
          <w:b/>
        </w:rPr>
        <w:t>Hashtags:</w:t>
      </w:r>
      <w:r>
        <w:t xml:space="preserve"> #AIVideo #ContentMarketing #ShortFormVideo</w:t>
      </w:r>
    </w:p>
    <w:p>
      <w:pPr>
        <w:keepNext w:val="0"/>
        <w:keepLines w:val="0"/>
        <w:widowControl/>
        <w:spacing w:before="0" w:after="40" w:line="259" w:lineRule="auto"/>
      </w:pPr>
      <w:r>
        <w:rPr>
          <w:b/>
        </w:rPr>
        <w:t>Post Copy:</w:t>
      </w:r>
    </w:p>
    <w:p>
      <w:pPr>
        <w:keepNext w:val="0"/>
        <w:keepLines w:val="0"/>
        <w:widowControl/>
        <w:spacing w:before="0" w:after="160" w:line="259" w:lineRule="auto"/>
      </w:pPr>
      <w:r>
        <w:t>Want a clearer way to plan AI-assisted short-form videos? Join the free 30-day AI Video Content Engine Challenge. You will get a practical report, an action checklist, and daily email steps that help you move from scattered ideas to a focused production rhythm. Each day gives you one small task. Choose your lane. Shape your angles. Improve your prompts. Plan visuals. Write better CTAs. Review what to improve next. This is a simple way to build content momentum before you create your next batch of reels or Shorts. Start here: [OPT-IN PAGE LINK] Use the challenge before opening another tool, so your next production session has a clearer plan and fewer scattered decisions. Use the challenge before opening another tool, so your next production session has a clearer plan and fewer scattered decisions.</w:t>
      </w:r>
    </w:p>
    <w:p>
      <w:pPr>
        <w:keepNext w:val="0"/>
        <w:keepLines w:val="0"/>
        <w:widowControl/>
        <w:spacing w:before="0" w:after="160" w:line="259" w:lineRule="auto"/>
      </w:pPr>
      <w:r>
        <w:t>#AIVideo #ContentMarketing #ShortFormVideo</w:t>
      </w:r>
    </w:p>
    <w:p>
      <w:r>
        <w:br w:type="page"/>
      </w:r>
    </w:p>
    <w:p>
      <w:pPr>
        <w:pStyle w:val="Heading1"/>
        <w:keepNext/>
        <w:keepLines w:val="0"/>
        <w:widowControl/>
        <w:spacing w:before="80" w:after="120" w:line="259" w:lineRule="auto"/>
      </w:pPr>
      <w:r>
        <w:t>Instagram Captions</w:t>
      </w:r>
    </w:p>
    <w:p>
      <w:pPr>
        <w:pStyle w:val="Heading2"/>
        <w:keepNext/>
        <w:keepLines w:val="0"/>
        <w:widowControl/>
        <w:spacing w:before="160" w:after="120" w:line="259" w:lineRule="auto"/>
      </w:pPr>
      <w:r>
        <w:t>Instagram Caption 1 - Problem Angle</w:t>
      </w:r>
    </w:p>
    <w:p>
      <w:pPr>
        <w:keepNext w:val="0"/>
        <w:keepLines w:val="0"/>
        <w:widowControl/>
        <w:spacing w:before="0" w:after="60" w:line="259" w:lineRule="auto"/>
      </w:pPr>
      <w:r>
        <w:rPr>
          <w:b/>
        </w:rPr>
        <w:t>Length:</w:t>
      </w:r>
      <w:r>
        <w:t xml:space="preserve"> 101</w:t>
      </w:r>
    </w:p>
    <w:p>
      <w:pPr>
        <w:keepNext w:val="0"/>
        <w:keepLines w:val="0"/>
        <w:widowControl/>
        <w:spacing w:before="0" w:after="60" w:line="259" w:lineRule="auto"/>
      </w:pPr>
      <w:r>
        <w:rPr>
          <w:b/>
        </w:rPr>
        <w:t>Hashtags:</w:t>
      </w:r>
      <w:r>
        <w:t xml:space="preserve"> #AIVideo #ReelsTips #ContentCreator #ShortFormVideo #CreatorWorkflow</w:t>
      </w:r>
    </w:p>
    <w:p>
      <w:pPr>
        <w:keepNext w:val="0"/>
        <w:keepLines w:val="0"/>
        <w:widowControl/>
        <w:spacing w:before="0" w:after="40" w:line="259" w:lineRule="auto"/>
      </w:pPr>
      <w:r>
        <w:rPr>
          <w:b/>
        </w:rPr>
        <w:t>Caption Copy:</w:t>
      </w:r>
    </w:p>
    <w:p>
      <w:pPr>
        <w:keepNext w:val="0"/>
        <w:keepLines w:val="0"/>
        <w:widowControl/>
        <w:spacing w:before="0" w:after="160" w:line="259" w:lineRule="auto"/>
      </w:pPr>
      <w:r>
        <w:t>Short-form video gets messy fast. You need ideas, prompts, images, motion, captions, CTAs, and a reason to post. This free 30-day AI Video Content Engine Challenge helps you simplify the process. You will choose one content lane, create reusable video angles, write clearer prompts, and build a rhythm you can repeat. It is built for creators, affiliates, freelancers, and beginners who want a cleaner way to plan video content. Join here: [OPT-IN PAGE LINK] Use it before your next content session so every idea has a viewer, angle, prompt, visual direction, and CTA before you create.</w:t>
      </w:r>
    </w:p>
    <w:p>
      <w:pPr>
        <w:keepNext w:val="0"/>
        <w:keepLines w:val="0"/>
        <w:widowControl/>
        <w:spacing w:before="0" w:after="160" w:line="259" w:lineRule="auto"/>
      </w:pPr>
      <w:r>
        <w:t>#AIVideo #ReelsTips #ContentCreator #ShortFormVideo #CreatorWorkflow</w:t>
      </w:r>
    </w:p>
    <w:p>
      <w:r>
        <w:br w:type="page"/>
      </w:r>
    </w:p>
    <w:p>
      <w:pPr>
        <w:pStyle w:val="Heading2"/>
        <w:keepNext/>
        <w:keepLines w:val="0"/>
        <w:widowControl/>
        <w:spacing w:before="160" w:after="120" w:line="259" w:lineRule="auto"/>
      </w:pPr>
      <w:r>
        <w:t>Instagram Caption 2 - Curiosity Angle</w:t>
      </w:r>
    </w:p>
    <w:p>
      <w:pPr>
        <w:keepNext w:val="0"/>
        <w:keepLines w:val="0"/>
        <w:widowControl/>
        <w:spacing w:before="0" w:after="60" w:line="259" w:lineRule="auto"/>
      </w:pPr>
      <w:r>
        <w:rPr>
          <w:b/>
        </w:rPr>
        <w:t>Length:</w:t>
      </w:r>
      <w:r>
        <w:t xml:space="preserve"> 117</w:t>
      </w:r>
    </w:p>
    <w:p>
      <w:pPr>
        <w:keepNext w:val="0"/>
        <w:keepLines w:val="0"/>
        <w:widowControl/>
        <w:spacing w:before="0" w:after="60" w:line="259" w:lineRule="auto"/>
      </w:pPr>
      <w:r>
        <w:rPr>
          <w:b/>
        </w:rPr>
        <w:t>Hashtags:</w:t>
      </w:r>
      <w:r>
        <w:t xml:space="preserve"> #AIVideo #ReelsTips #ContentCreator #ShortFormVideo #CreatorWorkflow</w:t>
      </w:r>
    </w:p>
    <w:p>
      <w:pPr>
        <w:keepNext w:val="0"/>
        <w:keepLines w:val="0"/>
        <w:widowControl/>
        <w:spacing w:before="0" w:after="40" w:line="259" w:lineRule="auto"/>
      </w:pPr>
      <w:r>
        <w:rPr>
          <w:b/>
        </w:rPr>
        <w:t>Caption Copy:</w:t>
      </w:r>
    </w:p>
    <w:p>
      <w:pPr>
        <w:keepNext w:val="0"/>
        <w:keepLines w:val="0"/>
        <w:widowControl/>
        <w:spacing w:before="0" w:after="160" w:line="259" w:lineRule="auto"/>
      </w:pPr>
      <w:r>
        <w:t>One content idea can become more than one reel. It can become a problem angle, mistake angle, checklist angle, story angle, and demo angle. The free 30-day AI Video Content Engine Challenge shows you how to build that kind of repeatable workflow. You will get the report, checklist, and daily email steps so you can plan your next video batch with more clarity. Join here: [OPT-IN PAGE LINK] Use it before your next content session so every idea has a viewer, angle, prompt, visual direction, and CTA before you create. Use it before your next content session so every idea has a viewer, angle, prompt, visual direction, and CTA before you create.</w:t>
      </w:r>
    </w:p>
    <w:p>
      <w:pPr>
        <w:keepNext w:val="0"/>
        <w:keepLines w:val="0"/>
        <w:widowControl/>
        <w:spacing w:before="0" w:after="160" w:line="259" w:lineRule="auto"/>
      </w:pPr>
      <w:r>
        <w:t>#AIVideo #ReelsTips #ContentCreator #ShortFormVideo #CreatorWorkflow</w:t>
      </w:r>
    </w:p>
    <w:p>
      <w:r>
        <w:br w:type="page"/>
      </w:r>
    </w:p>
    <w:p>
      <w:pPr>
        <w:pStyle w:val="Heading2"/>
        <w:keepNext/>
        <w:keepLines w:val="0"/>
        <w:widowControl/>
        <w:spacing w:before="160" w:after="120" w:line="259" w:lineRule="auto"/>
      </w:pPr>
      <w:r>
        <w:t>Instagram Caption 3 - Free Challenge/Result Angle</w:t>
      </w:r>
    </w:p>
    <w:p>
      <w:pPr>
        <w:keepNext w:val="0"/>
        <w:keepLines w:val="0"/>
        <w:widowControl/>
        <w:spacing w:before="0" w:after="60" w:line="259" w:lineRule="auto"/>
      </w:pPr>
      <w:r>
        <w:rPr>
          <w:b/>
        </w:rPr>
        <w:t>Length:</w:t>
      </w:r>
      <w:r>
        <w:t xml:space="preserve"> 109</w:t>
      </w:r>
    </w:p>
    <w:p>
      <w:pPr>
        <w:keepNext w:val="0"/>
        <w:keepLines w:val="0"/>
        <w:widowControl/>
        <w:spacing w:before="0" w:after="60" w:line="259" w:lineRule="auto"/>
      </w:pPr>
      <w:r>
        <w:rPr>
          <w:b/>
        </w:rPr>
        <w:t>Hashtags:</w:t>
      </w:r>
      <w:r>
        <w:t xml:space="preserve"> #AIVideo #ReelsTips #ContentCreator #ShortFormVideo #CreatorWorkflow</w:t>
      </w:r>
    </w:p>
    <w:p>
      <w:pPr>
        <w:keepNext w:val="0"/>
        <w:keepLines w:val="0"/>
        <w:widowControl/>
        <w:spacing w:before="0" w:after="40" w:line="259" w:lineRule="auto"/>
      </w:pPr>
      <w:r>
        <w:rPr>
          <w:b/>
        </w:rPr>
        <w:t>Caption Copy:</w:t>
      </w:r>
    </w:p>
    <w:p>
      <w:pPr>
        <w:keepNext w:val="0"/>
        <w:keepLines w:val="0"/>
        <w:widowControl/>
        <w:spacing w:before="0" w:after="160" w:line="259" w:lineRule="auto"/>
      </w:pPr>
      <w:r>
        <w:t>Ready to build a simple AI video content engine? Join the free 30-day challenge and get the blueprint, checklist, and daily email actions. You will plan your lane, shape video ideas, improve prompts, prepare visuals, write CTAs, and review your next content batch. It is practical, beginner-friendly, and built around one clear action per day. Start here: [OPT-IN PAGE LINK] Use it before your next content session so every idea has a viewer, angle, prompt, visual direction, and CTA before you create. Use it before your next content session so every idea has a viewer, angle, prompt, visual direction, and CTA before you create.</w:t>
      </w:r>
    </w:p>
    <w:p>
      <w:pPr>
        <w:keepNext w:val="0"/>
        <w:keepLines w:val="0"/>
        <w:widowControl/>
        <w:spacing w:before="0" w:after="160" w:line="259" w:lineRule="auto"/>
      </w:pPr>
      <w:r>
        <w:t>#AIVideo #ReelsTips #ContentCreator #ShortFormVideo #CreatorWorkflow</w:t>
      </w:r>
    </w:p>
    <w:p>
      <w:r>
        <w:br w:type="page"/>
      </w:r>
    </w:p>
    <w:p>
      <w:pPr>
        <w:pStyle w:val="Heading1"/>
        <w:keepNext/>
        <w:keepLines w:val="0"/>
        <w:widowControl/>
        <w:spacing w:before="80" w:after="120" w:line="259" w:lineRule="auto"/>
      </w:pPr>
      <w:r>
        <w:t>LinkedIn Posts</w:t>
      </w:r>
    </w:p>
    <w:p>
      <w:pPr>
        <w:pStyle w:val="Heading2"/>
        <w:keepNext/>
        <w:keepLines w:val="0"/>
        <w:widowControl/>
        <w:spacing w:before="160" w:after="120" w:line="259" w:lineRule="auto"/>
      </w:pPr>
      <w:r>
        <w:t>LinkedIn Post 1 - Problem Angle</w:t>
      </w:r>
    </w:p>
    <w:p>
      <w:pPr>
        <w:keepNext w:val="0"/>
        <w:keepLines w:val="0"/>
        <w:widowControl/>
        <w:spacing w:before="0" w:after="60" w:line="259" w:lineRule="auto"/>
      </w:pPr>
      <w:r>
        <w:rPr>
          <w:b/>
        </w:rPr>
        <w:t>Length:</w:t>
      </w:r>
      <w:r>
        <w:t xml:space="preserve"> 151</w:t>
      </w:r>
    </w:p>
    <w:p>
      <w:pPr>
        <w:keepNext w:val="0"/>
        <w:keepLines w:val="0"/>
        <w:widowControl/>
        <w:spacing w:before="0" w:after="60" w:line="259" w:lineRule="auto"/>
      </w:pPr>
      <w:r>
        <w:rPr>
          <w:b/>
        </w:rPr>
        <w:t>Hashtags:</w:t>
      </w:r>
      <w:r>
        <w:t xml:space="preserve"> #ContentStrategy #AIVideo #DigitalMarketing</w:t>
      </w:r>
    </w:p>
    <w:p>
      <w:pPr>
        <w:keepNext w:val="0"/>
        <w:keepLines w:val="0"/>
        <w:widowControl/>
        <w:spacing w:before="0" w:after="40" w:line="259" w:lineRule="auto"/>
      </w:pPr>
      <w:r>
        <w:rPr>
          <w:b/>
        </w:rPr>
        <w:t>Post Copy:</w:t>
      </w:r>
    </w:p>
    <w:p>
      <w:pPr>
        <w:keepNext w:val="0"/>
        <w:keepLines w:val="0"/>
        <w:widowControl/>
        <w:spacing w:before="0" w:after="160" w:line="259" w:lineRule="auto"/>
      </w:pPr>
      <w:r>
        <w:t>Short-form video is no longer just a creative task. For many marketers, creators, freelancers, and agencies, it is a production workflow. The problem is that most workflows are scattered. One tool for ideas. Another for visuals. Another for editing. Another for captions. Another for links. The result is slow output and inconsistent planning. The free 30-day AI Video Content Engine Challenge helps you fix the planning layer first. You will choose one focused content lane, create reusable video angles, write clearer AI video prompts, plan visuals, shape captions, and connect posts to a relevant next step. It also includes a report, checklist, and daily email actions. Join here: [OPT-IN PAGE LINK] This makes the process easier to delegate, repeat, or adapt for campaigns because the strategy is defined before production starts. Instead of relying on random inspiration, you build a practical planning layer that supports better creative decisions.</w:t>
      </w:r>
    </w:p>
    <w:p>
      <w:pPr>
        <w:keepNext w:val="0"/>
        <w:keepLines w:val="0"/>
        <w:widowControl/>
        <w:spacing w:before="0" w:after="160" w:line="259" w:lineRule="auto"/>
      </w:pPr>
      <w:r>
        <w:t>#ContentStrategy #AIVideo #DigitalMarketing</w:t>
      </w:r>
    </w:p>
    <w:p>
      <w:r>
        <w:br w:type="page"/>
      </w:r>
    </w:p>
    <w:p>
      <w:pPr>
        <w:pStyle w:val="Heading2"/>
        <w:keepNext/>
        <w:keepLines w:val="0"/>
        <w:widowControl/>
        <w:spacing w:before="160" w:after="120" w:line="259" w:lineRule="auto"/>
      </w:pPr>
      <w:r>
        <w:t>LinkedIn Post 2 - Curiosity Angle</w:t>
      </w:r>
    </w:p>
    <w:p>
      <w:pPr>
        <w:keepNext w:val="0"/>
        <w:keepLines w:val="0"/>
        <w:widowControl/>
        <w:spacing w:before="0" w:after="60" w:line="259" w:lineRule="auto"/>
      </w:pPr>
      <w:r>
        <w:rPr>
          <w:b/>
        </w:rPr>
        <w:t>Length:</w:t>
      </w:r>
      <w:r>
        <w:t xml:space="preserve"> 175</w:t>
      </w:r>
    </w:p>
    <w:p>
      <w:pPr>
        <w:keepNext w:val="0"/>
        <w:keepLines w:val="0"/>
        <w:widowControl/>
        <w:spacing w:before="0" w:after="60" w:line="259" w:lineRule="auto"/>
      </w:pPr>
      <w:r>
        <w:rPr>
          <w:b/>
        </w:rPr>
        <w:t>Hashtags:</w:t>
      </w:r>
      <w:r>
        <w:t xml:space="preserve"> #ContentStrategy #AIVideo #DigitalMarketing</w:t>
      </w:r>
    </w:p>
    <w:p>
      <w:pPr>
        <w:keepNext w:val="0"/>
        <w:keepLines w:val="0"/>
        <w:widowControl/>
        <w:spacing w:before="0" w:after="40" w:line="259" w:lineRule="auto"/>
      </w:pPr>
      <w:r>
        <w:rPr>
          <w:b/>
        </w:rPr>
        <w:t>Post Copy:</w:t>
      </w:r>
    </w:p>
    <w:p>
      <w:pPr>
        <w:keepNext w:val="0"/>
        <w:keepLines w:val="0"/>
        <w:widowControl/>
        <w:spacing w:before="0" w:after="160" w:line="259" w:lineRule="auto"/>
      </w:pPr>
      <w:r>
        <w:t>A useful short-form video system starts before the video tool opens. It starts with one viewer, one problem, one content lane, and one repeatable way to turn ideas into posts. That is the idea behind the free 30-day AI Video Content Engine Challenge. Over 30 days, you will build a practical workflow for planning AI-assisted short-form videos. You will create content angles, improve prompts, prepare visuals, write CTAs, and review what to improve next. This is built for creators, affiliates, freelancers, agencies, and beginners who want structure before they produce their next batch. Join here: [OPT-IN PAGE LINK] This makes the process easier to delegate, repeat, or adapt for campaigns because the strategy is defined before production starts. Instead of relying on random inspiration, you build a practical planning layer that supports better creative decisions. This makes the process easier to delegate, repeat, or adapt for campaigns because the strategy is defined before production starts. Instead of relying on random inspiration, you build a practical planning layer that supports better creative decisions.</w:t>
      </w:r>
    </w:p>
    <w:p>
      <w:pPr>
        <w:keepNext w:val="0"/>
        <w:keepLines w:val="0"/>
        <w:widowControl/>
        <w:spacing w:before="0" w:after="160" w:line="259" w:lineRule="auto"/>
      </w:pPr>
      <w:r>
        <w:t>#ContentStrategy #AIVideo #DigitalMarketing</w:t>
      </w:r>
    </w:p>
    <w:p>
      <w:r>
        <w:br w:type="page"/>
      </w:r>
    </w:p>
    <w:p>
      <w:pPr>
        <w:pStyle w:val="Heading2"/>
        <w:keepNext/>
        <w:keepLines w:val="0"/>
        <w:widowControl/>
        <w:spacing w:before="160" w:after="120" w:line="259" w:lineRule="auto"/>
      </w:pPr>
      <w:r>
        <w:t>LinkedIn Post 3 - Free Challenge/Result Angle</w:t>
      </w:r>
    </w:p>
    <w:p>
      <w:pPr>
        <w:keepNext w:val="0"/>
        <w:keepLines w:val="0"/>
        <w:widowControl/>
        <w:spacing w:before="0" w:after="60" w:line="259" w:lineRule="auto"/>
      </w:pPr>
      <w:r>
        <w:rPr>
          <w:b/>
        </w:rPr>
        <w:t>Length:</w:t>
      </w:r>
      <w:r>
        <w:t xml:space="preserve"> 165</w:t>
      </w:r>
    </w:p>
    <w:p>
      <w:pPr>
        <w:keepNext w:val="0"/>
        <w:keepLines w:val="0"/>
        <w:widowControl/>
        <w:spacing w:before="0" w:after="60" w:line="259" w:lineRule="auto"/>
      </w:pPr>
      <w:r>
        <w:rPr>
          <w:b/>
        </w:rPr>
        <w:t>Hashtags:</w:t>
      </w:r>
      <w:r>
        <w:t xml:space="preserve"> #ContentStrategy #AIVideo #DigitalMarketing</w:t>
      </w:r>
    </w:p>
    <w:p>
      <w:pPr>
        <w:keepNext w:val="0"/>
        <w:keepLines w:val="0"/>
        <w:widowControl/>
        <w:spacing w:before="0" w:after="40" w:line="259" w:lineRule="auto"/>
      </w:pPr>
      <w:r>
        <w:rPr>
          <w:b/>
        </w:rPr>
        <w:t>Post Copy:</w:t>
      </w:r>
    </w:p>
    <w:p>
      <w:pPr>
        <w:keepNext w:val="0"/>
        <w:keepLines w:val="0"/>
        <w:widowControl/>
        <w:spacing w:before="0" w:after="160" w:line="259" w:lineRule="auto"/>
      </w:pPr>
      <w:r>
        <w:t>If your short-form video plan depends on random inspiration, the workflow will stay harder than it needs to be. A better approach is to build a simple content engine. One lane. Several angles. Stronger prompts. Clear visuals. Relevant CTAs. A basic review rhythm. That is what the free 30-day AI Video Content Engine Challenge helps you create. You will receive a practical report, separate checklist, and daily email steps. Each day focuses on one small action, so the process stays manageable. Join the challenge here: [OPT-IN PAGE LINK] This makes the process easier to delegate, repeat, or adapt for campaigns because the strategy is defined before production starts. Instead of relying on random inspiration, you build a practical planning layer that supports better creative decisions. This makes the process easier to delegate, repeat, or adapt for campaigns because the strategy is defined before production starts. Instead of relying on random inspiration, you build a practical planning layer that supports better creative decisions.</w:t>
      </w:r>
    </w:p>
    <w:p>
      <w:pPr>
        <w:keepNext w:val="0"/>
        <w:keepLines w:val="0"/>
        <w:widowControl/>
        <w:spacing w:before="0" w:after="160" w:line="259" w:lineRule="auto"/>
      </w:pPr>
      <w:r>
        <w:t>#ContentStrategy #AIVideo #DigitalMarketing</w:t>
      </w:r>
    </w:p>
    <w:p>
      <w:r>
        <w:br w:type="page"/>
      </w:r>
    </w:p>
    <w:p>
      <w:pPr>
        <w:pStyle w:val="Heading1"/>
        <w:keepNext/>
        <w:keepLines w:val="0"/>
        <w:widowControl/>
        <w:spacing w:before="80" w:after="120" w:line="259" w:lineRule="auto"/>
      </w:pPr>
      <w:r>
        <w:t>X Posts</w:t>
      </w:r>
    </w:p>
    <w:p>
      <w:pPr>
        <w:pStyle w:val="Heading2"/>
        <w:keepNext/>
        <w:keepLines w:val="0"/>
        <w:widowControl/>
        <w:spacing w:before="160" w:after="120" w:line="259" w:lineRule="auto"/>
      </w:pPr>
      <w:r>
        <w:t>X Post 1 - Problem Angle</w:t>
      </w:r>
    </w:p>
    <w:p>
      <w:pPr>
        <w:keepNext w:val="0"/>
        <w:keepLines w:val="0"/>
        <w:widowControl/>
        <w:spacing w:before="0" w:after="60" w:line="259" w:lineRule="auto"/>
      </w:pPr>
      <w:r>
        <w:rPr>
          <w:b/>
        </w:rPr>
        <w:t>Length:</w:t>
      </w:r>
      <w:r>
        <w:t xml:space="preserve"> 218</w:t>
      </w:r>
    </w:p>
    <w:p>
      <w:pPr>
        <w:keepNext w:val="0"/>
        <w:keepLines w:val="0"/>
        <w:widowControl/>
        <w:spacing w:before="0" w:after="60" w:line="259" w:lineRule="auto"/>
      </w:pPr>
      <w:r>
        <w:rPr>
          <w:b/>
        </w:rPr>
        <w:t>Hashtags:</w:t>
      </w:r>
      <w:r>
        <w:t xml:space="preserve"> #AIVideo</w:t>
      </w:r>
    </w:p>
    <w:p>
      <w:pPr>
        <w:keepNext w:val="0"/>
        <w:keepLines w:val="0"/>
        <w:widowControl/>
        <w:spacing w:before="0" w:after="40" w:line="259" w:lineRule="auto"/>
      </w:pPr>
      <w:r>
        <w:rPr>
          <w:b/>
        </w:rPr>
        <w:t>Post Copy:</w:t>
      </w:r>
    </w:p>
    <w:p>
      <w:pPr>
        <w:keepNext w:val="0"/>
        <w:keepLines w:val="0"/>
        <w:widowControl/>
        <w:spacing w:before="0" w:after="160" w:line="259" w:lineRule="auto"/>
      </w:pPr>
      <w:r>
        <w:t>Short-form video gets hard when every post starts from zero. Join the free 30-day AI Video Content Engine Challenge and build a cleaner plan for ideas, prompts, visuals, captions, and CTAs: [OPT-IN PAGE LINK]</w:t>
      </w:r>
    </w:p>
    <w:p>
      <w:pPr>
        <w:keepNext w:val="0"/>
        <w:keepLines w:val="0"/>
        <w:widowControl/>
        <w:spacing w:before="0" w:after="160" w:line="259" w:lineRule="auto"/>
      </w:pPr>
      <w:r>
        <w:t>#AIVideo</w:t>
      </w:r>
    </w:p>
    <w:p>
      <w:r>
        <w:br w:type="page"/>
      </w:r>
    </w:p>
    <w:p>
      <w:pPr>
        <w:pStyle w:val="Heading2"/>
        <w:keepNext/>
        <w:keepLines w:val="0"/>
        <w:widowControl/>
        <w:spacing w:before="160" w:after="120" w:line="259" w:lineRule="auto"/>
      </w:pPr>
      <w:r>
        <w:t>X Post 2 - Curiosity Angle</w:t>
      </w:r>
    </w:p>
    <w:p>
      <w:pPr>
        <w:keepNext w:val="0"/>
        <w:keepLines w:val="0"/>
        <w:widowControl/>
        <w:spacing w:before="0" w:after="60" w:line="259" w:lineRule="auto"/>
      </w:pPr>
      <w:r>
        <w:rPr>
          <w:b/>
        </w:rPr>
        <w:t>Length:</w:t>
      </w:r>
      <w:r>
        <w:t xml:space="preserve"> 171</w:t>
      </w:r>
    </w:p>
    <w:p>
      <w:pPr>
        <w:keepNext w:val="0"/>
        <w:keepLines w:val="0"/>
        <w:widowControl/>
        <w:spacing w:before="0" w:after="60" w:line="259" w:lineRule="auto"/>
      </w:pPr>
      <w:r>
        <w:rPr>
          <w:b/>
        </w:rPr>
        <w:t>Hashtags:</w:t>
      </w:r>
      <w:r>
        <w:t xml:space="preserve"> #AIVideo</w:t>
      </w:r>
    </w:p>
    <w:p>
      <w:pPr>
        <w:keepNext w:val="0"/>
        <w:keepLines w:val="0"/>
        <w:widowControl/>
        <w:spacing w:before="0" w:after="40" w:line="259" w:lineRule="auto"/>
      </w:pPr>
      <w:r>
        <w:rPr>
          <w:b/>
        </w:rPr>
        <w:t>Post Copy:</w:t>
      </w:r>
    </w:p>
    <w:p>
      <w:pPr>
        <w:keepNext w:val="0"/>
        <w:keepLines w:val="0"/>
        <w:widowControl/>
        <w:spacing w:before="0" w:after="160" w:line="259" w:lineRule="auto"/>
      </w:pPr>
      <w:r>
        <w:t>One idea can become multiple reels when you change the angle, not the whole topic. Get the free 30-day AI Video Content Engine Challenge here: [OPT-IN PAGE LINK]</w:t>
      </w:r>
    </w:p>
    <w:p>
      <w:pPr>
        <w:keepNext w:val="0"/>
        <w:keepLines w:val="0"/>
        <w:widowControl/>
        <w:spacing w:before="0" w:after="160" w:line="259" w:lineRule="auto"/>
      </w:pPr>
      <w:r>
        <w:t>#AIVideo</w:t>
      </w:r>
    </w:p>
    <w:p>
      <w:r>
        <w:br w:type="page"/>
      </w:r>
    </w:p>
    <w:p>
      <w:pPr>
        <w:pStyle w:val="Heading2"/>
        <w:keepNext/>
        <w:keepLines w:val="0"/>
        <w:widowControl/>
        <w:spacing w:before="160" w:after="120" w:line="259" w:lineRule="auto"/>
      </w:pPr>
      <w:r>
        <w:t>X Post 3 - Free Challenge/Result Angle</w:t>
      </w:r>
    </w:p>
    <w:p>
      <w:pPr>
        <w:keepNext w:val="0"/>
        <w:keepLines w:val="0"/>
        <w:widowControl/>
        <w:spacing w:before="0" w:after="60" w:line="259" w:lineRule="auto"/>
      </w:pPr>
      <w:r>
        <w:rPr>
          <w:b/>
        </w:rPr>
        <w:t>Length:</w:t>
      </w:r>
      <w:r>
        <w:t xml:space="preserve"> 136</w:t>
      </w:r>
    </w:p>
    <w:p>
      <w:pPr>
        <w:keepNext w:val="0"/>
        <w:keepLines w:val="0"/>
        <w:widowControl/>
        <w:spacing w:before="0" w:after="60" w:line="259" w:lineRule="auto"/>
      </w:pPr>
      <w:r>
        <w:rPr>
          <w:b/>
        </w:rPr>
        <w:t>Hashtags:</w:t>
      </w:r>
      <w:r>
        <w:t xml:space="preserve"> #AIVideo</w:t>
      </w:r>
    </w:p>
    <w:p>
      <w:pPr>
        <w:keepNext w:val="0"/>
        <w:keepLines w:val="0"/>
        <w:widowControl/>
        <w:spacing w:before="0" w:after="40" w:line="259" w:lineRule="auto"/>
      </w:pPr>
      <w:r>
        <w:rPr>
          <w:b/>
        </w:rPr>
        <w:t>Post Copy:</w:t>
      </w:r>
    </w:p>
    <w:p>
      <w:pPr>
        <w:keepNext w:val="0"/>
        <w:keepLines w:val="0"/>
        <w:widowControl/>
        <w:spacing w:before="0" w:after="160" w:line="259" w:lineRule="auto"/>
      </w:pPr>
      <w:r>
        <w:t>Build a simple AI video content engine in 30 days. Get the report, checklist, and daily email actions here: [OPT-IN PAGE LINK]</w:t>
      </w:r>
    </w:p>
    <w:p>
      <w:pPr>
        <w:keepNext w:val="0"/>
        <w:keepLines w:val="0"/>
        <w:widowControl/>
        <w:spacing w:before="0" w:after="160" w:line="259" w:lineRule="auto"/>
      </w:pPr>
      <w:r>
        <w:t>#AIVideo</w:t>
      </w:r>
    </w:p>
    <w:p>
      <w:r>
        <w:br w:type="page"/>
      </w:r>
    </w:p>
    <w:p>
      <w:pPr>
        <w:pStyle w:val="Heading1"/>
        <w:keepNext/>
        <w:keepLines w:val="0"/>
        <w:widowControl/>
        <w:spacing w:before="80" w:after="120" w:line="259" w:lineRule="auto"/>
      </w:pPr>
      <w:r>
        <w:t>Threads Posts</w:t>
      </w:r>
    </w:p>
    <w:p>
      <w:pPr>
        <w:pStyle w:val="Heading2"/>
        <w:keepNext/>
        <w:keepLines w:val="0"/>
        <w:widowControl/>
        <w:spacing w:before="160" w:after="120" w:line="259" w:lineRule="auto"/>
      </w:pPr>
      <w:r>
        <w:t>Threads Post 1 - Problem Angle</w:t>
      </w:r>
    </w:p>
    <w:p>
      <w:pPr>
        <w:keepNext w:val="0"/>
        <w:keepLines w:val="0"/>
        <w:widowControl/>
        <w:spacing w:before="0" w:after="60" w:line="259" w:lineRule="auto"/>
      </w:pPr>
      <w:r>
        <w:rPr>
          <w:b/>
        </w:rPr>
        <w:t>Length:</w:t>
      </w:r>
      <w:r>
        <w:t xml:space="preserve"> 75</w:t>
      </w:r>
    </w:p>
    <w:p>
      <w:pPr>
        <w:keepNext w:val="0"/>
        <w:keepLines w:val="0"/>
        <w:widowControl/>
        <w:spacing w:before="0" w:after="60" w:line="259" w:lineRule="auto"/>
      </w:pPr>
      <w:r>
        <w:rPr>
          <w:b/>
        </w:rPr>
        <w:t>Hashtags:</w:t>
      </w:r>
      <w:r>
        <w:t xml:space="preserve"> #ShortFormVideo #CreatorTips</w:t>
      </w:r>
    </w:p>
    <w:p>
      <w:pPr>
        <w:keepNext w:val="0"/>
        <w:keepLines w:val="0"/>
        <w:widowControl/>
        <w:spacing w:before="0" w:after="40" w:line="259" w:lineRule="auto"/>
      </w:pPr>
      <w:r>
        <w:rPr>
          <w:b/>
        </w:rPr>
        <w:t>Post Copy:</w:t>
      </w:r>
    </w:p>
    <w:p>
      <w:pPr>
        <w:keepNext w:val="0"/>
        <w:keepLines w:val="0"/>
        <w:widowControl/>
        <w:spacing w:before="0" w:after="160" w:line="259" w:lineRule="auto"/>
      </w:pPr>
      <w:r>
        <w:t>Creating short-form videos gets messy when you need ideas, prompts, visuals, captions, and CTAs every day. The free 30-day AI Video Content Engine Challenge helps you build a clearer workflow with one small action per email. Join here: [OPT-IN PAGE LINK] Use it before your next batch, so every post has a job and a next step. Use it before your next batch, so every post has a job and a next step.</w:t>
      </w:r>
    </w:p>
    <w:p>
      <w:pPr>
        <w:keepNext w:val="0"/>
        <w:keepLines w:val="0"/>
        <w:widowControl/>
        <w:spacing w:before="0" w:after="160" w:line="259" w:lineRule="auto"/>
      </w:pPr>
      <w:r>
        <w:t>#ShortFormVideo #CreatorTips</w:t>
      </w:r>
    </w:p>
    <w:p>
      <w:r>
        <w:br w:type="page"/>
      </w:r>
    </w:p>
    <w:p>
      <w:pPr>
        <w:pStyle w:val="Heading2"/>
        <w:keepNext/>
        <w:keepLines w:val="0"/>
        <w:widowControl/>
        <w:spacing w:before="160" w:after="120" w:line="259" w:lineRule="auto"/>
      </w:pPr>
      <w:r>
        <w:t>Threads Post 2 - Curiosity Angle</w:t>
      </w:r>
    </w:p>
    <w:p>
      <w:pPr>
        <w:keepNext w:val="0"/>
        <w:keepLines w:val="0"/>
        <w:widowControl/>
        <w:spacing w:before="0" w:after="60" w:line="259" w:lineRule="auto"/>
      </w:pPr>
      <w:r>
        <w:rPr>
          <w:b/>
        </w:rPr>
        <w:t>Length:</w:t>
      </w:r>
      <w:r>
        <w:t xml:space="preserve"> 75</w:t>
      </w:r>
    </w:p>
    <w:p>
      <w:pPr>
        <w:keepNext w:val="0"/>
        <w:keepLines w:val="0"/>
        <w:widowControl/>
        <w:spacing w:before="0" w:after="60" w:line="259" w:lineRule="auto"/>
      </w:pPr>
      <w:r>
        <w:rPr>
          <w:b/>
        </w:rPr>
        <w:t>Hashtags:</w:t>
      </w:r>
      <w:r>
        <w:t xml:space="preserve"> #ShortFormVideo #CreatorTips</w:t>
      </w:r>
    </w:p>
    <w:p>
      <w:pPr>
        <w:keepNext w:val="0"/>
        <w:keepLines w:val="0"/>
        <w:widowControl/>
        <w:spacing w:before="0" w:after="40" w:line="259" w:lineRule="auto"/>
      </w:pPr>
      <w:r>
        <w:rPr>
          <w:b/>
        </w:rPr>
        <w:t>Post Copy:</w:t>
      </w:r>
    </w:p>
    <w:p>
      <w:pPr>
        <w:keepNext w:val="0"/>
        <w:keepLines w:val="0"/>
        <w:widowControl/>
        <w:spacing w:before="0" w:after="160" w:line="259" w:lineRule="auto"/>
      </w:pPr>
      <w:r>
        <w:t>One video idea can become a problem post, checklist post, story post, demo post, and quick tip post. The free 30-day AI Video Content Engine Challenge shows you how to plan that kind of repeatable system. Join here: [OPT-IN PAGE LINK] Use it before your next batch, so every post has a job and a next step. Use it before your next batch, so every post has a job and a next step.</w:t>
      </w:r>
    </w:p>
    <w:p>
      <w:pPr>
        <w:keepNext w:val="0"/>
        <w:keepLines w:val="0"/>
        <w:widowControl/>
        <w:spacing w:before="0" w:after="160" w:line="259" w:lineRule="auto"/>
      </w:pPr>
      <w:r>
        <w:t>#ShortFormVideo #CreatorTips</w:t>
      </w:r>
    </w:p>
    <w:p>
      <w:r>
        <w:br w:type="page"/>
      </w:r>
    </w:p>
    <w:p>
      <w:pPr>
        <w:pStyle w:val="Heading2"/>
        <w:keepNext/>
        <w:keepLines w:val="0"/>
        <w:widowControl/>
        <w:spacing w:before="160" w:after="120" w:line="259" w:lineRule="auto"/>
      </w:pPr>
      <w:r>
        <w:t>Threads Post 3 - Free Challenge/Result Angle</w:t>
      </w:r>
    </w:p>
    <w:p>
      <w:pPr>
        <w:keepNext w:val="0"/>
        <w:keepLines w:val="0"/>
        <w:widowControl/>
        <w:spacing w:before="0" w:after="60" w:line="259" w:lineRule="auto"/>
      </w:pPr>
      <w:r>
        <w:rPr>
          <w:b/>
        </w:rPr>
        <w:t>Length:</w:t>
      </w:r>
      <w:r>
        <w:t xml:space="preserve"> 73</w:t>
      </w:r>
    </w:p>
    <w:p>
      <w:pPr>
        <w:keepNext w:val="0"/>
        <w:keepLines w:val="0"/>
        <w:widowControl/>
        <w:spacing w:before="0" w:after="60" w:line="259" w:lineRule="auto"/>
      </w:pPr>
      <w:r>
        <w:rPr>
          <w:b/>
        </w:rPr>
        <w:t>Hashtags:</w:t>
      </w:r>
      <w:r>
        <w:t xml:space="preserve"> #ShortFormVideo #CreatorTips</w:t>
      </w:r>
    </w:p>
    <w:p>
      <w:pPr>
        <w:keepNext w:val="0"/>
        <w:keepLines w:val="0"/>
        <w:widowControl/>
        <w:spacing w:before="0" w:after="40" w:line="259" w:lineRule="auto"/>
      </w:pPr>
      <w:r>
        <w:rPr>
          <w:b/>
        </w:rPr>
        <w:t>Post Copy:</w:t>
      </w:r>
    </w:p>
    <w:p>
      <w:pPr>
        <w:keepNext w:val="0"/>
        <w:keepLines w:val="0"/>
        <w:widowControl/>
        <w:spacing w:before="0" w:after="160" w:line="259" w:lineRule="auto"/>
      </w:pPr>
      <w:r>
        <w:t>Want a cleaner way to plan AI-assisted reels and Shorts? Join the free 30-day challenge and get the report, checklist, and daily email actions. You will build your lane, angles, prompts, captions, and CTAs. Start here: [OPT-IN PAGE LINK] Use it before your next batch, so every post has a job and a next step. Use it before your next batch, so every post has a job and a next step.</w:t>
      </w:r>
    </w:p>
    <w:p>
      <w:pPr>
        <w:keepNext w:val="0"/>
        <w:keepLines w:val="0"/>
        <w:widowControl/>
        <w:spacing w:before="0" w:after="160" w:line="259" w:lineRule="auto"/>
      </w:pPr>
      <w:r>
        <w:t>#ShortFormVideo #CreatorTips</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Accent"/>
      <w:jc w:val="center"/>
    </w:pPr>
    <w:r>
      <w:t xml:space="preserve">Platform-Specific Promo Social Posts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1182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7213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D9488"/>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2563EB"/>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213C"/>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Accent">
    <w:name w:val="Small Accent"/>
    <w:rPr>
      <w:rFonts w:ascii="Aptos" w:hAnsi="Aptos" w:eastAsia="Aptos"/>
      <w:color w:val="4B5563"/>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ViralRevenueAI Social Post Pack</dc:title>
  <dc:subject/>
  <dc:creator>OpenAI</dc:creator>
  <cp:keywords/>
  <dc:description>generated by python-docx</dc:description>
  <cp:lastModifiedBy/>
  <cp:revision>1</cp:revision>
  <dcterms:created xsi:type="dcterms:W3CDTF">2013-12-23T23:15:00Z</dcterms:created>
  <dcterms:modified xsi:type="dcterms:W3CDTF">2013-12-23T23:15:00Z</dcterms:modified>
  <cp:category/>
</cp:coreProperties>
</file>