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keepNext/>
        <w:keepLines w:val="0"/>
        <w:widowControl/>
        <w:spacing w:before="80" w:after="120" w:line="259" w:lineRule="auto"/>
      </w:pPr>
      <w:r>
        <w:t>30-Second Promo Short Video Script Pack</w:t>
      </w:r>
    </w:p>
    <w:p>
      <w:r>
        <w:br w:type="page"/>
      </w:r>
    </w:p>
    <w:p>
      <w:pPr>
        <w:pStyle w:val="Heading1"/>
        <w:keepNext/>
        <w:keepLines w:val="0"/>
        <w:widowControl/>
        <w:spacing w:before="80" w:after="120" w:line="259" w:lineRule="auto"/>
      </w:pPr>
      <w:r>
        <w:t>TikTok Script 1 - Problem Angle</w:t>
      </w:r>
    </w:p>
    <w:p>
      <w:pPr>
        <w:pStyle w:val="Heading2"/>
        <w:keepNext/>
        <w:keepLines w:val="0"/>
        <w:widowControl/>
        <w:spacing w:before="160" w:after="120" w:line="259" w:lineRule="auto"/>
      </w:pPr>
      <w:r>
        <w:t>Goal</w:t>
      </w:r>
    </w:p>
    <w:p>
      <w:pPr>
        <w:keepNext w:val="0"/>
        <w:keepLines w:val="0"/>
        <w:widowControl/>
        <w:spacing w:before="0" w:after="120" w:line="259" w:lineRule="auto"/>
      </w:pPr>
      <w:r>
        <w:t>Show viewers that scattered content production slows them down.</w:t>
      </w:r>
    </w:p>
    <w:p>
      <w:pPr>
        <w:pStyle w:val="Heading2"/>
        <w:keepNext/>
        <w:keepLines w:val="0"/>
        <w:widowControl/>
        <w:spacing w:before="160" w:after="120" w:line="259" w:lineRule="auto"/>
      </w:pPr>
      <w:r>
        <w:t>Timing</w:t>
      </w:r>
    </w:p>
    <w:p>
      <w:pPr>
        <w:keepNext w:val="0"/>
        <w:keepLines w:val="0"/>
        <w:widowControl/>
        <w:spacing w:before="0" w:after="120" w:line="259" w:lineRule="auto"/>
      </w:pPr>
      <w:r>
        <w:t>30 seconds.</w:t>
      </w:r>
    </w:p>
    <w:p>
      <w:pPr>
        <w:pStyle w:val="Heading2"/>
        <w:keepNext/>
        <w:keepLines w:val="0"/>
        <w:widowControl/>
        <w:spacing w:before="160" w:after="120" w:line="259" w:lineRule="auto"/>
      </w:pPr>
      <w:r>
        <w:t>Video Beats</w:t>
      </w:r>
    </w:p>
    <w:p>
      <w:pPr>
        <w:keepNext w:val="0"/>
        <w:keepLines w:val="0"/>
        <w:widowControl/>
        <w:spacing w:before="0" w:after="120" w:line="259" w:lineRule="auto"/>
      </w:pPr>
      <w:r>
        <w:rPr>
          <w:b/>
        </w:rPr>
        <w:t>0-3 seconds - Hook:</w:t>
      </w:r>
      <w:r>
        <w:t xml:space="preserve"> Still starting every short video from scratch? On-screen text: Stop starting from zero</w:t>
      </w:r>
    </w:p>
    <w:p>
      <w:pPr>
        <w:keepNext w:val="0"/>
        <w:keepLines w:val="0"/>
        <w:widowControl/>
        <w:spacing w:before="0" w:after="120" w:line="259" w:lineRule="auto"/>
      </w:pPr>
      <w:r>
        <w:rPr>
          <w:b/>
        </w:rPr>
        <w:t>4-10 seconds - Problem:</w:t>
      </w:r>
      <w:r>
        <w:t xml:space="preserve"> Show a desk with scattered notes, open tabs, and unfinished captions.</w:t>
      </w:r>
    </w:p>
    <w:p>
      <w:pPr>
        <w:keepNext w:val="0"/>
        <w:keepLines w:val="0"/>
        <w:widowControl/>
        <w:spacing w:before="0" w:after="120" w:line="259" w:lineRule="auto"/>
      </w:pPr>
      <w:r>
        <w:rPr>
          <w:b/>
        </w:rPr>
        <w:t>11-18 seconds - Solution Path:</w:t>
      </w:r>
      <w:r>
        <w:t xml:space="preserve"> Introduce the free challenge, report, and checklist as the planning path.</w:t>
      </w:r>
    </w:p>
    <w:p>
      <w:pPr>
        <w:keepNext w:val="0"/>
        <w:keepLines w:val="0"/>
        <w:widowControl/>
        <w:spacing w:before="0" w:after="120" w:line="259" w:lineRule="auto"/>
      </w:pPr>
      <w:r>
        <w:rPr>
          <w:b/>
        </w:rPr>
        <w:t>19-25 seconds - What They Get:</w:t>
      </w:r>
      <w:r>
        <w:t xml:space="preserve"> Mention 30 days of small email steps, a report, and a checklist.</w:t>
      </w:r>
    </w:p>
    <w:p>
      <w:pPr>
        <w:keepNext w:val="0"/>
        <w:keepLines w:val="0"/>
        <w:widowControl/>
        <w:spacing w:before="0" w:after="120" w:line="259" w:lineRule="auto"/>
      </w:pPr>
      <w:r>
        <w:rPr>
          <w:b/>
        </w:rPr>
        <w:t>26-30 seconds - CTA:</w:t>
      </w:r>
      <w:r>
        <w:t xml:space="preserve"> Tell viewers to click the link and join.</w:t>
      </w:r>
    </w:p>
    <w:p>
      <w:pPr>
        <w:pStyle w:val="Heading2"/>
        <w:keepNext/>
        <w:keepLines w:val="0"/>
        <w:widowControl/>
        <w:spacing w:before="160" w:after="120" w:line="259" w:lineRule="auto"/>
      </w:pPr>
      <w:r>
        <w:t>Spoken Script</w:t>
      </w:r>
    </w:p>
    <w:p>
      <w:pPr>
        <w:keepNext w:val="0"/>
        <w:keepLines w:val="0"/>
        <w:widowControl/>
        <w:spacing w:before="0" w:after="120" w:line="259" w:lineRule="auto"/>
      </w:pPr>
      <w:r>
        <w:t>Still starting every short video from scratch? That is why content feels heavy. You need ideas, prompts, visuals, captions, and a clear next step. Join the free 30-day AI Video Content Engine Challenge. You will get the report, checklist, and daily email actions to build a cleaner workflow. Click the link and join.</w:t>
      </w:r>
    </w:p>
    <w:p>
      <w:pPr>
        <w:pStyle w:val="Heading2"/>
        <w:keepNext/>
        <w:keepLines w:val="0"/>
        <w:widowControl/>
        <w:spacing w:before="160" w:after="120" w:line="259" w:lineRule="auto"/>
      </w:pPr>
      <w:r>
        <w:t>On-Screen Text</w:t>
      </w:r>
    </w:p>
    <w:p>
      <w:pPr>
        <w:pStyle w:val="ListBullet"/>
        <w:keepNext w:val="0"/>
        <w:keepLines/>
        <w:widowControl/>
        <w:spacing w:before="0" w:after="80" w:line="252" w:lineRule="auto"/>
      </w:pPr>
      <w:r>
        <w:t>Stop starting from zero</w:t>
      </w:r>
    </w:p>
    <w:p>
      <w:pPr>
        <w:pStyle w:val="ListBullet"/>
        <w:keepNext w:val="0"/>
        <w:keepLines/>
        <w:widowControl/>
        <w:spacing w:before="0" w:after="80" w:line="252" w:lineRule="auto"/>
      </w:pPr>
      <w:r>
        <w:t>Pick one content lane</w:t>
      </w:r>
    </w:p>
    <w:p>
      <w:pPr>
        <w:pStyle w:val="ListBullet"/>
        <w:keepNext w:val="0"/>
        <w:keepLines/>
        <w:widowControl/>
        <w:spacing w:before="0" w:after="80" w:line="252" w:lineRule="auto"/>
      </w:pPr>
      <w:r>
        <w:t>Build better prompts</w:t>
      </w:r>
    </w:p>
    <w:p>
      <w:pPr>
        <w:pStyle w:val="ListBullet"/>
        <w:keepNext w:val="0"/>
        <w:keepLines/>
        <w:widowControl/>
        <w:spacing w:before="0" w:after="80" w:line="252" w:lineRule="auto"/>
      </w:pPr>
      <w:r>
        <w:t>Join the free challenge</w:t>
      </w:r>
    </w:p>
    <w:p>
      <w:pPr>
        <w:pStyle w:val="Heading2"/>
        <w:keepNext/>
        <w:keepLines w:val="0"/>
        <w:widowControl/>
        <w:spacing w:before="160" w:after="120" w:line="259" w:lineRule="auto"/>
      </w:pPr>
      <w:r>
        <w:t>Caption</w:t>
      </w:r>
    </w:p>
    <w:p>
      <w:pPr>
        <w:keepNext w:val="0"/>
        <w:keepLines w:val="0"/>
        <w:widowControl/>
        <w:spacing w:before="0" w:after="120" w:line="259" w:lineRule="auto"/>
      </w:pPr>
      <w:r>
        <w:t>Short-form video gets easier when the workflow is clear. Join the free 30-day challenge and build your video content engine one step at a time. #AIVideo #ContentCreator #ShortFormVideo #CreatorTips</w:t>
      </w:r>
    </w:p>
    <w:p>
      <w:pPr>
        <w:pStyle w:val="Heading2"/>
        <w:keepNext/>
        <w:keepLines w:val="0"/>
        <w:widowControl/>
        <w:spacing w:before="160" w:after="120" w:line="259" w:lineRule="auto"/>
      </w:pPr>
      <w:r>
        <w:t>CTA</w:t>
      </w:r>
    </w:p>
    <w:p>
      <w:pPr>
        <w:keepNext w:val="0"/>
        <w:keepLines w:val="0"/>
        <w:widowControl/>
        <w:spacing w:before="0" w:after="120" w:line="259" w:lineRule="auto"/>
      </w:pPr>
      <w:r>
        <w:t>Click the link and join the free challenge: [OPT-IN PAGE LINK]</w:t>
      </w:r>
    </w:p>
    <w:p>
      <w:r>
        <w:br w:type="page"/>
      </w:r>
    </w:p>
    <w:p>
      <w:pPr>
        <w:pStyle w:val="Heading1"/>
        <w:keepNext/>
        <w:keepLines w:val="0"/>
        <w:widowControl/>
        <w:spacing w:before="80" w:after="120" w:line="259" w:lineRule="auto"/>
      </w:pPr>
      <w:r>
        <w:t>TikTok Script 2 - Curiosity Angle</w:t>
      </w:r>
    </w:p>
    <w:p>
      <w:pPr>
        <w:pStyle w:val="Heading2"/>
        <w:keepNext/>
        <w:keepLines w:val="0"/>
        <w:widowControl/>
        <w:spacing w:before="160" w:after="120" w:line="259" w:lineRule="auto"/>
      </w:pPr>
      <w:r>
        <w:t>Goal</w:t>
      </w:r>
    </w:p>
    <w:p>
      <w:pPr>
        <w:keepNext w:val="0"/>
        <w:keepLines w:val="0"/>
        <w:widowControl/>
        <w:spacing w:before="0" w:after="120" w:line="259" w:lineRule="auto"/>
      </w:pPr>
      <w:r>
        <w:t>Tease the idea that one content lane can create many short videos.</w:t>
      </w:r>
    </w:p>
    <w:p>
      <w:pPr>
        <w:pStyle w:val="Heading2"/>
        <w:keepNext/>
        <w:keepLines w:val="0"/>
        <w:widowControl/>
        <w:spacing w:before="160" w:after="120" w:line="259" w:lineRule="auto"/>
      </w:pPr>
      <w:r>
        <w:t>Timing</w:t>
      </w:r>
    </w:p>
    <w:p>
      <w:pPr>
        <w:keepNext w:val="0"/>
        <w:keepLines w:val="0"/>
        <w:widowControl/>
        <w:spacing w:before="0" w:after="120" w:line="259" w:lineRule="auto"/>
      </w:pPr>
      <w:r>
        <w:t>30 seconds.</w:t>
      </w:r>
    </w:p>
    <w:p>
      <w:pPr>
        <w:pStyle w:val="Heading2"/>
        <w:keepNext/>
        <w:keepLines w:val="0"/>
        <w:widowControl/>
        <w:spacing w:before="160" w:after="120" w:line="259" w:lineRule="auto"/>
      </w:pPr>
      <w:r>
        <w:t>Video Beats</w:t>
      </w:r>
    </w:p>
    <w:p>
      <w:pPr>
        <w:keepNext w:val="0"/>
        <w:keepLines w:val="0"/>
        <w:widowControl/>
        <w:spacing w:before="0" w:after="120" w:line="259" w:lineRule="auto"/>
      </w:pPr>
      <w:r>
        <w:rPr>
          <w:b/>
        </w:rPr>
        <w:t>0-3 seconds - Hook:</w:t>
      </w:r>
      <w:r>
        <w:t xml:space="preserve"> One idea can become more than one video. On-screen text: One idea</w:t>
      </w:r>
    </w:p>
    <w:p>
      <w:pPr>
        <w:keepNext w:val="0"/>
        <w:keepLines w:val="0"/>
        <w:widowControl/>
        <w:spacing w:before="0" w:after="120" w:line="259" w:lineRule="auto"/>
      </w:pPr>
      <w:r>
        <w:rPr>
          <w:b/>
        </w:rPr>
        <w:t>4-10 seconds - Problem:</w:t>
      </w:r>
      <w:r>
        <w:t xml:space="preserve"> Show one sticky note turning into several short video cards.</w:t>
      </w:r>
    </w:p>
    <w:p>
      <w:pPr>
        <w:keepNext w:val="0"/>
        <w:keepLines w:val="0"/>
        <w:widowControl/>
        <w:spacing w:before="0" w:after="120" w:line="259" w:lineRule="auto"/>
      </w:pPr>
      <w:r>
        <w:rPr>
          <w:b/>
        </w:rPr>
        <w:t>11-18 seconds - Solution Path:</w:t>
      </w:r>
      <w:r>
        <w:t xml:space="preserve"> Mention the challenge, report, and checklist as the method for creating angles.</w:t>
      </w:r>
    </w:p>
    <w:p>
      <w:pPr>
        <w:keepNext w:val="0"/>
        <w:keepLines w:val="0"/>
        <w:widowControl/>
        <w:spacing w:before="0" w:after="120" w:line="259" w:lineRule="auto"/>
      </w:pPr>
      <w:r>
        <w:rPr>
          <w:b/>
        </w:rPr>
        <w:t>19-25 seconds - What They Get:</w:t>
      </w:r>
      <w:r>
        <w:t xml:space="preserve"> Mention 30 days, daily steps, report, and checklist.</w:t>
      </w:r>
    </w:p>
    <w:p>
      <w:pPr>
        <w:keepNext w:val="0"/>
        <w:keepLines w:val="0"/>
        <w:widowControl/>
        <w:spacing w:before="0" w:after="120" w:line="259" w:lineRule="auto"/>
      </w:pPr>
      <w:r>
        <w:rPr>
          <w:b/>
        </w:rPr>
        <w:t>26-30 seconds - CTA:</w:t>
      </w:r>
      <w:r>
        <w:t xml:space="preserve"> Tell viewers to click the link and join.</w:t>
      </w:r>
    </w:p>
    <w:p>
      <w:pPr>
        <w:pStyle w:val="Heading2"/>
        <w:keepNext/>
        <w:keepLines w:val="0"/>
        <w:widowControl/>
        <w:spacing w:before="160" w:after="120" w:line="259" w:lineRule="auto"/>
      </w:pPr>
      <w:r>
        <w:t>Spoken Script</w:t>
      </w:r>
    </w:p>
    <w:p>
      <w:pPr>
        <w:keepNext w:val="0"/>
        <w:keepLines w:val="0"/>
        <w:widowControl/>
        <w:spacing w:before="0" w:after="120" w:line="259" w:lineRule="auto"/>
      </w:pPr>
      <w:r>
        <w:t>One idea can become more than one video. Change the angle, not the whole topic. A problem post, checklist post, story post, and demo post can all come from the same lane. Join the free 30-day AI Video Content Engine Challenge and get the report, checklist, and daily steps. Click the link to join.</w:t>
      </w:r>
    </w:p>
    <w:p>
      <w:pPr>
        <w:pStyle w:val="Heading2"/>
        <w:keepNext/>
        <w:keepLines w:val="0"/>
        <w:widowControl/>
        <w:spacing w:before="160" w:after="120" w:line="259" w:lineRule="auto"/>
      </w:pPr>
      <w:r>
        <w:t>On-Screen Text</w:t>
      </w:r>
    </w:p>
    <w:p>
      <w:pPr>
        <w:pStyle w:val="ListBullet"/>
        <w:keepNext w:val="0"/>
        <w:keepLines/>
        <w:widowControl/>
        <w:spacing w:before="0" w:after="80" w:line="252" w:lineRule="auto"/>
      </w:pPr>
      <w:r>
        <w:t>One idea</w:t>
      </w:r>
    </w:p>
    <w:p>
      <w:pPr>
        <w:pStyle w:val="ListBullet"/>
        <w:keepNext w:val="0"/>
        <w:keepLines/>
        <w:widowControl/>
        <w:spacing w:before="0" w:after="80" w:line="252" w:lineRule="auto"/>
      </w:pPr>
      <w:r>
        <w:t>Multiple angles</w:t>
      </w:r>
    </w:p>
    <w:p>
      <w:pPr>
        <w:pStyle w:val="ListBullet"/>
        <w:keepNext w:val="0"/>
        <w:keepLines/>
        <w:widowControl/>
        <w:spacing w:before="0" w:after="80" w:line="252" w:lineRule="auto"/>
      </w:pPr>
      <w:r>
        <w:t>Better prompts</w:t>
      </w:r>
    </w:p>
    <w:p>
      <w:pPr>
        <w:pStyle w:val="ListBullet"/>
        <w:keepNext w:val="0"/>
        <w:keepLines/>
        <w:widowControl/>
        <w:spacing w:before="0" w:after="80" w:line="252" w:lineRule="auto"/>
      </w:pPr>
      <w:r>
        <w:t>Free 30-day challenge</w:t>
      </w:r>
    </w:p>
    <w:p>
      <w:pPr>
        <w:pStyle w:val="Heading2"/>
        <w:keepNext/>
        <w:keepLines w:val="0"/>
        <w:widowControl/>
        <w:spacing w:before="160" w:after="120" w:line="259" w:lineRule="auto"/>
      </w:pPr>
      <w:r>
        <w:t>Caption</w:t>
      </w:r>
    </w:p>
    <w:p>
      <w:pPr>
        <w:keepNext w:val="0"/>
        <w:keepLines w:val="0"/>
        <w:widowControl/>
        <w:spacing w:before="0" w:after="120" w:line="259" w:lineRule="auto"/>
      </w:pPr>
      <w:r>
        <w:t>You may not need more random ideas. You may need a better angle system. Join the free challenge and plan your next content batch. #AIVideo #ReelsTips #ShortFormVideo #DigitalMarketing</w:t>
      </w:r>
    </w:p>
    <w:p>
      <w:pPr>
        <w:pStyle w:val="Heading2"/>
        <w:keepNext/>
        <w:keepLines w:val="0"/>
        <w:widowControl/>
        <w:spacing w:before="160" w:after="120" w:line="259" w:lineRule="auto"/>
      </w:pPr>
      <w:r>
        <w:t>CTA</w:t>
      </w:r>
    </w:p>
    <w:p>
      <w:pPr>
        <w:keepNext w:val="0"/>
        <w:keepLines w:val="0"/>
        <w:widowControl/>
        <w:spacing w:before="0" w:after="120" w:line="259" w:lineRule="auto"/>
      </w:pPr>
      <w:r>
        <w:t>Click the link and join the free challenge: [OPT-IN PAGE LINK]</w:t>
      </w:r>
    </w:p>
    <w:p>
      <w:r>
        <w:br w:type="page"/>
      </w:r>
    </w:p>
    <w:p>
      <w:pPr>
        <w:pStyle w:val="Heading1"/>
        <w:keepNext/>
        <w:keepLines w:val="0"/>
        <w:widowControl/>
        <w:spacing w:before="80" w:after="120" w:line="259" w:lineRule="auto"/>
      </w:pPr>
      <w:r>
        <w:t>TikTok Script 3 - Free Challenge/Result Angle</w:t>
      </w:r>
    </w:p>
    <w:p>
      <w:pPr>
        <w:pStyle w:val="Heading2"/>
        <w:keepNext/>
        <w:keepLines w:val="0"/>
        <w:widowControl/>
        <w:spacing w:before="160" w:after="120" w:line="259" w:lineRule="auto"/>
      </w:pPr>
      <w:r>
        <w:t>Goal</w:t>
      </w:r>
    </w:p>
    <w:p>
      <w:pPr>
        <w:keepNext w:val="0"/>
        <w:keepLines w:val="0"/>
        <w:widowControl/>
        <w:spacing w:before="0" w:after="120" w:line="259" w:lineRule="auto"/>
      </w:pPr>
      <w:r>
        <w:t>Invite viewers into the free 30-day challenge.</w:t>
      </w:r>
    </w:p>
    <w:p>
      <w:pPr>
        <w:pStyle w:val="Heading2"/>
        <w:keepNext/>
        <w:keepLines w:val="0"/>
        <w:widowControl/>
        <w:spacing w:before="160" w:after="120" w:line="259" w:lineRule="auto"/>
      </w:pPr>
      <w:r>
        <w:t>Timing</w:t>
      </w:r>
    </w:p>
    <w:p>
      <w:pPr>
        <w:keepNext w:val="0"/>
        <w:keepLines w:val="0"/>
        <w:widowControl/>
        <w:spacing w:before="0" w:after="120" w:line="259" w:lineRule="auto"/>
      </w:pPr>
      <w:r>
        <w:t>30 seconds.</w:t>
      </w:r>
    </w:p>
    <w:p>
      <w:pPr>
        <w:pStyle w:val="Heading2"/>
        <w:keepNext/>
        <w:keepLines w:val="0"/>
        <w:widowControl/>
        <w:spacing w:before="160" w:after="120" w:line="259" w:lineRule="auto"/>
      </w:pPr>
      <w:r>
        <w:t>Video Beats</w:t>
      </w:r>
    </w:p>
    <w:p>
      <w:pPr>
        <w:keepNext w:val="0"/>
        <w:keepLines w:val="0"/>
        <w:widowControl/>
        <w:spacing w:before="0" w:after="120" w:line="259" w:lineRule="auto"/>
      </w:pPr>
      <w:r>
        <w:rPr>
          <w:b/>
        </w:rPr>
        <w:t>0-3 seconds - Hook:</w:t>
      </w:r>
      <w:r>
        <w:t xml:space="preserve"> Build your AI video content engine in 30 days. On-screen text: 30 days</w:t>
      </w:r>
    </w:p>
    <w:p>
      <w:pPr>
        <w:keepNext w:val="0"/>
        <w:keepLines w:val="0"/>
        <w:widowControl/>
        <w:spacing w:before="0" w:after="120" w:line="259" w:lineRule="auto"/>
      </w:pPr>
      <w:r>
        <w:rPr>
          <w:b/>
        </w:rPr>
        <w:t>4-10 seconds - Problem:</w:t>
      </w:r>
      <w:r>
        <w:t xml:space="preserve"> Show a calendar filling with simple daily actions.</w:t>
      </w:r>
    </w:p>
    <w:p>
      <w:pPr>
        <w:keepNext w:val="0"/>
        <w:keepLines w:val="0"/>
        <w:widowControl/>
        <w:spacing w:before="0" w:after="120" w:line="259" w:lineRule="auto"/>
      </w:pPr>
      <w:r>
        <w:rPr>
          <w:b/>
        </w:rPr>
        <w:t>11-18 seconds - Solution Path:</w:t>
      </w:r>
      <w:r>
        <w:t xml:space="preserve"> Introduce the free challenge, report, and checklist as the guided starting point.</w:t>
      </w:r>
    </w:p>
    <w:p>
      <w:pPr>
        <w:keepNext w:val="0"/>
        <w:keepLines w:val="0"/>
        <w:widowControl/>
        <w:spacing w:before="0" w:after="120" w:line="259" w:lineRule="auto"/>
      </w:pPr>
      <w:r>
        <w:rPr>
          <w:b/>
        </w:rPr>
        <w:t>19-25 seconds - What They Get:</w:t>
      </w:r>
      <w:r>
        <w:t xml:space="preserve"> Mention the challenge length, daily steps, report, and checklist.</w:t>
      </w:r>
    </w:p>
    <w:p>
      <w:pPr>
        <w:keepNext w:val="0"/>
        <w:keepLines w:val="0"/>
        <w:widowControl/>
        <w:spacing w:before="0" w:after="120" w:line="259" w:lineRule="auto"/>
      </w:pPr>
      <w:r>
        <w:rPr>
          <w:b/>
        </w:rPr>
        <w:t>26-30 seconds - CTA:</w:t>
      </w:r>
      <w:r>
        <w:t xml:space="preserve"> Tell viewers to click the link and join.</w:t>
      </w:r>
    </w:p>
    <w:p>
      <w:pPr>
        <w:pStyle w:val="Heading2"/>
        <w:keepNext/>
        <w:keepLines w:val="0"/>
        <w:widowControl/>
        <w:spacing w:before="160" w:after="120" w:line="259" w:lineRule="auto"/>
      </w:pPr>
      <w:r>
        <w:t>Spoken Script</w:t>
      </w:r>
    </w:p>
    <w:p>
      <w:pPr>
        <w:keepNext w:val="0"/>
        <w:keepLines w:val="0"/>
        <w:widowControl/>
        <w:spacing w:before="0" w:after="120" w:line="259" w:lineRule="auto"/>
      </w:pPr>
      <w:r>
        <w:t>Build your AI video content engine in 30 days. Each email gives you one focused action. Choose your lane, shape video ideas, improve prompts, plan visuals, write CTAs, and review what to improve next. Get the free report, checklist, and daily challenge steps. Click the link and join today.</w:t>
      </w:r>
    </w:p>
    <w:p>
      <w:pPr>
        <w:pStyle w:val="Heading2"/>
        <w:keepNext/>
        <w:keepLines w:val="0"/>
        <w:widowControl/>
        <w:spacing w:before="160" w:after="120" w:line="259" w:lineRule="auto"/>
      </w:pPr>
      <w:r>
        <w:t>On-Screen Text</w:t>
      </w:r>
    </w:p>
    <w:p>
      <w:pPr>
        <w:pStyle w:val="ListBullet"/>
        <w:keepNext w:val="0"/>
        <w:keepLines/>
        <w:widowControl/>
        <w:spacing w:before="0" w:after="80" w:line="252" w:lineRule="auto"/>
      </w:pPr>
      <w:r>
        <w:t>30 days</w:t>
      </w:r>
    </w:p>
    <w:p>
      <w:pPr>
        <w:pStyle w:val="ListBullet"/>
        <w:keepNext w:val="0"/>
        <w:keepLines/>
        <w:widowControl/>
        <w:spacing w:before="0" w:after="80" w:line="252" w:lineRule="auto"/>
      </w:pPr>
      <w:r>
        <w:t>Daily email steps</w:t>
      </w:r>
    </w:p>
    <w:p>
      <w:pPr>
        <w:pStyle w:val="ListBullet"/>
        <w:keepNext w:val="0"/>
        <w:keepLines/>
        <w:widowControl/>
        <w:spacing w:before="0" w:after="80" w:line="252" w:lineRule="auto"/>
      </w:pPr>
      <w:r>
        <w:t>Report + checklist</w:t>
      </w:r>
    </w:p>
    <w:p>
      <w:pPr>
        <w:pStyle w:val="ListBullet"/>
        <w:keepNext w:val="0"/>
        <w:keepLines/>
        <w:widowControl/>
        <w:spacing w:before="0" w:after="80" w:line="252" w:lineRule="auto"/>
      </w:pPr>
      <w:r>
        <w:t>Start free</w:t>
      </w:r>
    </w:p>
    <w:p>
      <w:pPr>
        <w:pStyle w:val="Heading2"/>
        <w:keepNext/>
        <w:keepLines w:val="0"/>
        <w:widowControl/>
        <w:spacing w:before="160" w:after="120" w:line="259" w:lineRule="auto"/>
      </w:pPr>
      <w:r>
        <w:t>Caption</w:t>
      </w:r>
    </w:p>
    <w:p>
      <w:pPr>
        <w:keepNext w:val="0"/>
        <w:keepLines w:val="0"/>
        <w:widowControl/>
        <w:spacing w:before="0" w:after="120" w:line="259" w:lineRule="auto"/>
      </w:pPr>
      <w:r>
        <w:t>Ready for a clearer AI video workflow? Join the free 30-day challenge and build your content engine with practical daily actions. #AIVideo #VideoMarketing #ContentCreator #ShortFormVideo</w:t>
      </w:r>
    </w:p>
    <w:p>
      <w:pPr>
        <w:pStyle w:val="Heading2"/>
        <w:keepNext/>
        <w:keepLines w:val="0"/>
        <w:widowControl/>
        <w:spacing w:before="160" w:after="120" w:line="259" w:lineRule="auto"/>
      </w:pPr>
      <w:r>
        <w:t>CTA</w:t>
      </w:r>
    </w:p>
    <w:p>
      <w:pPr>
        <w:keepNext w:val="0"/>
        <w:keepLines w:val="0"/>
        <w:widowControl/>
        <w:spacing w:before="0" w:after="120" w:line="259" w:lineRule="auto"/>
      </w:pPr>
      <w:r>
        <w:t>Click the link and join the free challenge: [OPT-IN PAGE LINK]</w:t>
      </w:r>
    </w:p>
    <w:p>
      <w:r>
        <w:br w:type="page"/>
      </w:r>
    </w:p>
    <w:p>
      <w:pPr>
        <w:pStyle w:val="Heading1"/>
        <w:keepNext/>
        <w:keepLines w:val="0"/>
        <w:widowControl/>
        <w:spacing w:before="80" w:after="120" w:line="259" w:lineRule="auto"/>
      </w:pPr>
      <w:r>
        <w:t>Instagram Reels Script 1 - Problem Angle</w:t>
      </w:r>
    </w:p>
    <w:p>
      <w:pPr>
        <w:pStyle w:val="Heading2"/>
        <w:keepNext/>
        <w:keepLines w:val="0"/>
        <w:widowControl/>
        <w:spacing w:before="160" w:after="120" w:line="259" w:lineRule="auto"/>
      </w:pPr>
      <w:r>
        <w:t>Goal</w:t>
      </w:r>
    </w:p>
    <w:p>
      <w:pPr>
        <w:keepNext w:val="0"/>
        <w:keepLines w:val="0"/>
        <w:widowControl/>
        <w:spacing w:before="0" w:after="120" w:line="259" w:lineRule="auto"/>
      </w:pPr>
      <w:r>
        <w:t>Show viewers that scattered content production slows them down.</w:t>
      </w:r>
    </w:p>
    <w:p>
      <w:pPr>
        <w:pStyle w:val="Heading2"/>
        <w:keepNext/>
        <w:keepLines w:val="0"/>
        <w:widowControl/>
        <w:spacing w:before="160" w:after="120" w:line="259" w:lineRule="auto"/>
      </w:pPr>
      <w:r>
        <w:t>Timing</w:t>
      </w:r>
    </w:p>
    <w:p>
      <w:pPr>
        <w:keepNext w:val="0"/>
        <w:keepLines w:val="0"/>
        <w:widowControl/>
        <w:spacing w:before="0" w:after="120" w:line="259" w:lineRule="auto"/>
      </w:pPr>
      <w:r>
        <w:t>30 seconds.</w:t>
      </w:r>
    </w:p>
    <w:p>
      <w:pPr>
        <w:pStyle w:val="Heading2"/>
        <w:keepNext/>
        <w:keepLines w:val="0"/>
        <w:widowControl/>
        <w:spacing w:before="160" w:after="120" w:line="259" w:lineRule="auto"/>
      </w:pPr>
      <w:r>
        <w:t>Video Beats</w:t>
      </w:r>
    </w:p>
    <w:p>
      <w:pPr>
        <w:keepNext w:val="0"/>
        <w:keepLines w:val="0"/>
        <w:widowControl/>
        <w:spacing w:before="0" w:after="120" w:line="259" w:lineRule="auto"/>
      </w:pPr>
      <w:r>
        <w:rPr>
          <w:b/>
        </w:rPr>
        <w:t>0-3 seconds - Hook:</w:t>
      </w:r>
      <w:r>
        <w:t xml:space="preserve"> Still starting every short video from scratch? On-screen text: Stop starting from zero</w:t>
      </w:r>
    </w:p>
    <w:p>
      <w:pPr>
        <w:keepNext w:val="0"/>
        <w:keepLines w:val="0"/>
        <w:widowControl/>
        <w:spacing w:before="0" w:after="120" w:line="259" w:lineRule="auto"/>
      </w:pPr>
      <w:r>
        <w:rPr>
          <w:b/>
        </w:rPr>
        <w:t>4-10 seconds - Problem:</w:t>
      </w:r>
      <w:r>
        <w:t xml:space="preserve"> Show a desk with scattered notes, open tabs, and unfinished captions.</w:t>
      </w:r>
    </w:p>
    <w:p>
      <w:pPr>
        <w:keepNext w:val="0"/>
        <w:keepLines w:val="0"/>
        <w:widowControl/>
        <w:spacing w:before="0" w:after="120" w:line="259" w:lineRule="auto"/>
      </w:pPr>
      <w:r>
        <w:rPr>
          <w:b/>
        </w:rPr>
        <w:t>11-18 seconds - Solution Path:</w:t>
      </w:r>
      <w:r>
        <w:t xml:space="preserve"> Introduce the free challenge, report, and checklist as the planning path.</w:t>
      </w:r>
    </w:p>
    <w:p>
      <w:pPr>
        <w:keepNext w:val="0"/>
        <w:keepLines w:val="0"/>
        <w:widowControl/>
        <w:spacing w:before="0" w:after="120" w:line="259" w:lineRule="auto"/>
      </w:pPr>
      <w:r>
        <w:rPr>
          <w:b/>
        </w:rPr>
        <w:t>19-25 seconds - What They Get:</w:t>
      </w:r>
      <w:r>
        <w:t xml:space="preserve"> Mention 30 days of small email steps, a report, and a checklist.</w:t>
      </w:r>
    </w:p>
    <w:p>
      <w:pPr>
        <w:keepNext w:val="0"/>
        <w:keepLines w:val="0"/>
        <w:widowControl/>
        <w:spacing w:before="0" w:after="120" w:line="259" w:lineRule="auto"/>
      </w:pPr>
      <w:r>
        <w:rPr>
          <w:b/>
        </w:rPr>
        <w:t>26-30 seconds - CTA:</w:t>
      </w:r>
      <w:r>
        <w:t xml:space="preserve"> Tell viewers to click the link and join.</w:t>
      </w:r>
    </w:p>
    <w:p>
      <w:pPr>
        <w:pStyle w:val="Heading2"/>
        <w:keepNext/>
        <w:keepLines w:val="0"/>
        <w:widowControl/>
        <w:spacing w:before="160" w:after="120" w:line="259" w:lineRule="auto"/>
      </w:pPr>
      <w:r>
        <w:t>Spoken Script</w:t>
      </w:r>
    </w:p>
    <w:p>
      <w:pPr>
        <w:keepNext w:val="0"/>
        <w:keepLines w:val="0"/>
        <w:widowControl/>
        <w:spacing w:before="0" w:after="120" w:line="259" w:lineRule="auto"/>
      </w:pPr>
      <w:r>
        <w:t>Still starting every short video from scratch? That is why content feels heavy. You need ideas, prompts, visuals, captions, and a clear next step. Join the free 30-day AI Video Content Engine Challenge. You will get the report, checklist, and daily email actions to build a cleaner workflow. Click the link and join.</w:t>
      </w:r>
    </w:p>
    <w:p>
      <w:pPr>
        <w:pStyle w:val="Heading2"/>
        <w:keepNext/>
        <w:keepLines w:val="0"/>
        <w:widowControl/>
        <w:spacing w:before="160" w:after="120" w:line="259" w:lineRule="auto"/>
      </w:pPr>
      <w:r>
        <w:t>On-Screen Text</w:t>
      </w:r>
    </w:p>
    <w:p>
      <w:pPr>
        <w:pStyle w:val="ListBullet"/>
        <w:keepNext w:val="0"/>
        <w:keepLines/>
        <w:widowControl/>
        <w:spacing w:before="0" w:after="80" w:line="252" w:lineRule="auto"/>
      </w:pPr>
      <w:r>
        <w:t>Stop starting from zero</w:t>
      </w:r>
    </w:p>
    <w:p>
      <w:pPr>
        <w:pStyle w:val="ListBullet"/>
        <w:keepNext w:val="0"/>
        <w:keepLines/>
        <w:widowControl/>
        <w:spacing w:before="0" w:after="80" w:line="252" w:lineRule="auto"/>
      </w:pPr>
      <w:r>
        <w:t>Pick one content lane</w:t>
      </w:r>
    </w:p>
    <w:p>
      <w:pPr>
        <w:pStyle w:val="ListBullet"/>
        <w:keepNext w:val="0"/>
        <w:keepLines/>
        <w:widowControl/>
        <w:spacing w:before="0" w:after="80" w:line="252" w:lineRule="auto"/>
      </w:pPr>
      <w:r>
        <w:t>Build better prompts</w:t>
      </w:r>
    </w:p>
    <w:p>
      <w:pPr>
        <w:pStyle w:val="ListBullet"/>
        <w:keepNext w:val="0"/>
        <w:keepLines/>
        <w:widowControl/>
        <w:spacing w:before="0" w:after="80" w:line="252" w:lineRule="auto"/>
      </w:pPr>
      <w:r>
        <w:t>Join the free challenge</w:t>
      </w:r>
    </w:p>
    <w:p>
      <w:pPr>
        <w:pStyle w:val="Heading2"/>
        <w:keepNext/>
        <w:keepLines w:val="0"/>
        <w:widowControl/>
        <w:spacing w:before="160" w:after="120" w:line="259" w:lineRule="auto"/>
      </w:pPr>
      <w:r>
        <w:t>Caption</w:t>
      </w:r>
    </w:p>
    <w:p>
      <w:pPr>
        <w:keepNext w:val="0"/>
        <w:keepLines w:val="0"/>
        <w:widowControl/>
        <w:spacing w:before="0" w:after="120" w:line="259" w:lineRule="auto"/>
      </w:pPr>
      <w:r>
        <w:t>Short-form video gets easier when the workflow is clear. Join the free 30-day challenge and build your video content engine one step at a time. #AIVideo #ContentCreator #ShortFormVideo #CreatorTips</w:t>
      </w:r>
    </w:p>
    <w:p>
      <w:pPr>
        <w:pStyle w:val="Heading2"/>
        <w:keepNext/>
        <w:keepLines w:val="0"/>
        <w:widowControl/>
        <w:spacing w:before="160" w:after="120" w:line="259" w:lineRule="auto"/>
      </w:pPr>
      <w:r>
        <w:t>CTA</w:t>
      </w:r>
    </w:p>
    <w:p>
      <w:pPr>
        <w:keepNext w:val="0"/>
        <w:keepLines w:val="0"/>
        <w:widowControl/>
        <w:spacing w:before="0" w:after="120" w:line="259" w:lineRule="auto"/>
      </w:pPr>
      <w:r>
        <w:t>Click the link and join the free challenge: [OPT-IN PAGE LINK]</w:t>
      </w:r>
    </w:p>
    <w:p>
      <w:r>
        <w:br w:type="page"/>
      </w:r>
    </w:p>
    <w:p>
      <w:pPr>
        <w:pStyle w:val="Heading1"/>
        <w:keepNext/>
        <w:keepLines w:val="0"/>
        <w:widowControl/>
        <w:spacing w:before="80" w:after="120" w:line="259" w:lineRule="auto"/>
      </w:pPr>
      <w:r>
        <w:t>Instagram Reels Script 2 - Curiosity Angle</w:t>
      </w:r>
    </w:p>
    <w:p>
      <w:pPr>
        <w:pStyle w:val="Heading2"/>
        <w:keepNext/>
        <w:keepLines w:val="0"/>
        <w:widowControl/>
        <w:spacing w:before="160" w:after="120" w:line="259" w:lineRule="auto"/>
      </w:pPr>
      <w:r>
        <w:t>Goal</w:t>
      </w:r>
    </w:p>
    <w:p>
      <w:pPr>
        <w:keepNext w:val="0"/>
        <w:keepLines w:val="0"/>
        <w:widowControl/>
        <w:spacing w:before="0" w:after="120" w:line="259" w:lineRule="auto"/>
      </w:pPr>
      <w:r>
        <w:t>Tease the idea that one content lane can create many short videos.</w:t>
      </w:r>
    </w:p>
    <w:p>
      <w:pPr>
        <w:pStyle w:val="Heading2"/>
        <w:keepNext/>
        <w:keepLines w:val="0"/>
        <w:widowControl/>
        <w:spacing w:before="160" w:after="120" w:line="259" w:lineRule="auto"/>
      </w:pPr>
      <w:r>
        <w:t>Timing</w:t>
      </w:r>
    </w:p>
    <w:p>
      <w:pPr>
        <w:keepNext w:val="0"/>
        <w:keepLines w:val="0"/>
        <w:widowControl/>
        <w:spacing w:before="0" w:after="120" w:line="259" w:lineRule="auto"/>
      </w:pPr>
      <w:r>
        <w:t>30 seconds.</w:t>
      </w:r>
    </w:p>
    <w:p>
      <w:pPr>
        <w:pStyle w:val="Heading2"/>
        <w:keepNext/>
        <w:keepLines w:val="0"/>
        <w:widowControl/>
        <w:spacing w:before="160" w:after="120" w:line="259" w:lineRule="auto"/>
      </w:pPr>
      <w:r>
        <w:t>Video Beats</w:t>
      </w:r>
    </w:p>
    <w:p>
      <w:pPr>
        <w:keepNext w:val="0"/>
        <w:keepLines w:val="0"/>
        <w:widowControl/>
        <w:spacing w:before="0" w:after="120" w:line="259" w:lineRule="auto"/>
      </w:pPr>
      <w:r>
        <w:rPr>
          <w:b/>
        </w:rPr>
        <w:t>0-3 seconds - Hook:</w:t>
      </w:r>
      <w:r>
        <w:t xml:space="preserve"> One idea can become more than one video. On-screen text: One idea</w:t>
      </w:r>
    </w:p>
    <w:p>
      <w:pPr>
        <w:keepNext w:val="0"/>
        <w:keepLines w:val="0"/>
        <w:widowControl/>
        <w:spacing w:before="0" w:after="120" w:line="259" w:lineRule="auto"/>
      </w:pPr>
      <w:r>
        <w:rPr>
          <w:b/>
        </w:rPr>
        <w:t>4-10 seconds - Problem:</w:t>
      </w:r>
      <w:r>
        <w:t xml:space="preserve"> Show one sticky note turning into several short video cards.</w:t>
      </w:r>
    </w:p>
    <w:p>
      <w:pPr>
        <w:keepNext w:val="0"/>
        <w:keepLines w:val="0"/>
        <w:widowControl/>
        <w:spacing w:before="0" w:after="120" w:line="259" w:lineRule="auto"/>
      </w:pPr>
      <w:r>
        <w:rPr>
          <w:b/>
        </w:rPr>
        <w:t>11-18 seconds - Solution Path:</w:t>
      </w:r>
      <w:r>
        <w:t xml:space="preserve"> Mention the challenge, report, and checklist as the method for creating angles.</w:t>
      </w:r>
    </w:p>
    <w:p>
      <w:pPr>
        <w:keepNext w:val="0"/>
        <w:keepLines w:val="0"/>
        <w:widowControl/>
        <w:spacing w:before="0" w:after="120" w:line="259" w:lineRule="auto"/>
      </w:pPr>
      <w:r>
        <w:rPr>
          <w:b/>
        </w:rPr>
        <w:t>19-25 seconds - What They Get:</w:t>
      </w:r>
      <w:r>
        <w:t xml:space="preserve"> Mention 30 days, daily steps, report, and checklist.</w:t>
      </w:r>
    </w:p>
    <w:p>
      <w:pPr>
        <w:keepNext w:val="0"/>
        <w:keepLines w:val="0"/>
        <w:widowControl/>
        <w:spacing w:before="0" w:after="120" w:line="259" w:lineRule="auto"/>
      </w:pPr>
      <w:r>
        <w:rPr>
          <w:b/>
        </w:rPr>
        <w:t>26-30 seconds - CTA:</w:t>
      </w:r>
      <w:r>
        <w:t xml:space="preserve"> Tell viewers to click the link and join.</w:t>
      </w:r>
    </w:p>
    <w:p>
      <w:pPr>
        <w:pStyle w:val="Heading2"/>
        <w:keepNext/>
        <w:keepLines w:val="0"/>
        <w:widowControl/>
        <w:spacing w:before="160" w:after="120" w:line="259" w:lineRule="auto"/>
      </w:pPr>
      <w:r>
        <w:t>Spoken Script</w:t>
      </w:r>
    </w:p>
    <w:p>
      <w:pPr>
        <w:keepNext w:val="0"/>
        <w:keepLines w:val="0"/>
        <w:widowControl/>
        <w:spacing w:before="0" w:after="120" w:line="259" w:lineRule="auto"/>
      </w:pPr>
      <w:r>
        <w:t>One idea can become more than one video. Change the angle, not the whole topic. A problem post, checklist post, story post, and demo post can all come from the same lane. Join the free 30-day AI Video Content Engine Challenge and get the report, checklist, and daily steps. Click the link to join.</w:t>
      </w:r>
    </w:p>
    <w:p>
      <w:pPr>
        <w:pStyle w:val="Heading2"/>
        <w:keepNext/>
        <w:keepLines w:val="0"/>
        <w:widowControl/>
        <w:spacing w:before="160" w:after="120" w:line="259" w:lineRule="auto"/>
      </w:pPr>
      <w:r>
        <w:t>On-Screen Text</w:t>
      </w:r>
    </w:p>
    <w:p>
      <w:pPr>
        <w:pStyle w:val="ListBullet"/>
        <w:keepNext w:val="0"/>
        <w:keepLines/>
        <w:widowControl/>
        <w:spacing w:before="0" w:after="80" w:line="252" w:lineRule="auto"/>
      </w:pPr>
      <w:r>
        <w:t>One idea</w:t>
      </w:r>
    </w:p>
    <w:p>
      <w:pPr>
        <w:pStyle w:val="ListBullet"/>
        <w:keepNext w:val="0"/>
        <w:keepLines/>
        <w:widowControl/>
        <w:spacing w:before="0" w:after="80" w:line="252" w:lineRule="auto"/>
      </w:pPr>
      <w:r>
        <w:t>Multiple angles</w:t>
      </w:r>
    </w:p>
    <w:p>
      <w:pPr>
        <w:pStyle w:val="ListBullet"/>
        <w:keepNext w:val="0"/>
        <w:keepLines/>
        <w:widowControl/>
        <w:spacing w:before="0" w:after="80" w:line="252" w:lineRule="auto"/>
      </w:pPr>
      <w:r>
        <w:t>Better prompts</w:t>
      </w:r>
    </w:p>
    <w:p>
      <w:pPr>
        <w:pStyle w:val="ListBullet"/>
        <w:keepNext w:val="0"/>
        <w:keepLines/>
        <w:widowControl/>
        <w:spacing w:before="0" w:after="80" w:line="252" w:lineRule="auto"/>
      </w:pPr>
      <w:r>
        <w:t>Free 30-day challenge</w:t>
      </w:r>
    </w:p>
    <w:p>
      <w:pPr>
        <w:pStyle w:val="Heading2"/>
        <w:keepNext/>
        <w:keepLines w:val="0"/>
        <w:widowControl/>
        <w:spacing w:before="160" w:after="120" w:line="259" w:lineRule="auto"/>
      </w:pPr>
      <w:r>
        <w:t>Caption</w:t>
      </w:r>
    </w:p>
    <w:p>
      <w:pPr>
        <w:keepNext w:val="0"/>
        <w:keepLines w:val="0"/>
        <w:widowControl/>
        <w:spacing w:before="0" w:after="120" w:line="259" w:lineRule="auto"/>
      </w:pPr>
      <w:r>
        <w:t>You may not need more random ideas. You may need a better angle system. Join the free challenge and plan your next content batch. #AIVideo #ReelsTips #ShortFormVideo #DigitalMarketing</w:t>
      </w:r>
    </w:p>
    <w:p>
      <w:pPr>
        <w:pStyle w:val="Heading2"/>
        <w:keepNext/>
        <w:keepLines w:val="0"/>
        <w:widowControl/>
        <w:spacing w:before="160" w:after="120" w:line="259" w:lineRule="auto"/>
      </w:pPr>
      <w:r>
        <w:t>CTA</w:t>
      </w:r>
    </w:p>
    <w:p>
      <w:pPr>
        <w:keepNext w:val="0"/>
        <w:keepLines w:val="0"/>
        <w:widowControl/>
        <w:spacing w:before="0" w:after="120" w:line="259" w:lineRule="auto"/>
      </w:pPr>
      <w:r>
        <w:t>Click the link and join the free challenge: [OPT-IN PAGE LINK]</w:t>
      </w:r>
    </w:p>
    <w:p>
      <w:r>
        <w:br w:type="page"/>
      </w:r>
    </w:p>
    <w:p>
      <w:pPr>
        <w:pStyle w:val="Heading1"/>
        <w:keepNext/>
        <w:keepLines w:val="0"/>
        <w:widowControl/>
        <w:spacing w:before="80" w:after="120" w:line="259" w:lineRule="auto"/>
      </w:pPr>
      <w:r>
        <w:t>Instagram Reels Script 3 - Free Challenge/Result Angle</w:t>
      </w:r>
    </w:p>
    <w:p>
      <w:pPr>
        <w:pStyle w:val="Heading2"/>
        <w:keepNext/>
        <w:keepLines w:val="0"/>
        <w:widowControl/>
        <w:spacing w:before="160" w:after="120" w:line="259" w:lineRule="auto"/>
      </w:pPr>
      <w:r>
        <w:t>Goal</w:t>
      </w:r>
    </w:p>
    <w:p>
      <w:pPr>
        <w:keepNext w:val="0"/>
        <w:keepLines w:val="0"/>
        <w:widowControl/>
        <w:spacing w:before="0" w:after="120" w:line="259" w:lineRule="auto"/>
      </w:pPr>
      <w:r>
        <w:t>Invite viewers into the free 30-day challenge.</w:t>
      </w:r>
    </w:p>
    <w:p>
      <w:pPr>
        <w:pStyle w:val="Heading2"/>
        <w:keepNext/>
        <w:keepLines w:val="0"/>
        <w:widowControl/>
        <w:spacing w:before="160" w:after="120" w:line="259" w:lineRule="auto"/>
      </w:pPr>
      <w:r>
        <w:t>Timing</w:t>
      </w:r>
    </w:p>
    <w:p>
      <w:pPr>
        <w:keepNext w:val="0"/>
        <w:keepLines w:val="0"/>
        <w:widowControl/>
        <w:spacing w:before="0" w:after="120" w:line="259" w:lineRule="auto"/>
      </w:pPr>
      <w:r>
        <w:t>30 seconds.</w:t>
      </w:r>
    </w:p>
    <w:p>
      <w:pPr>
        <w:pStyle w:val="Heading2"/>
        <w:keepNext/>
        <w:keepLines w:val="0"/>
        <w:widowControl/>
        <w:spacing w:before="160" w:after="120" w:line="259" w:lineRule="auto"/>
      </w:pPr>
      <w:r>
        <w:t>Video Beats</w:t>
      </w:r>
    </w:p>
    <w:p>
      <w:pPr>
        <w:keepNext w:val="0"/>
        <w:keepLines w:val="0"/>
        <w:widowControl/>
        <w:spacing w:before="0" w:after="120" w:line="259" w:lineRule="auto"/>
      </w:pPr>
      <w:r>
        <w:rPr>
          <w:b/>
        </w:rPr>
        <w:t>0-3 seconds - Hook:</w:t>
      </w:r>
      <w:r>
        <w:t xml:space="preserve"> Build your AI video content engine in 30 days. On-screen text: 30 days</w:t>
      </w:r>
    </w:p>
    <w:p>
      <w:pPr>
        <w:keepNext w:val="0"/>
        <w:keepLines w:val="0"/>
        <w:widowControl/>
        <w:spacing w:before="0" w:after="120" w:line="259" w:lineRule="auto"/>
      </w:pPr>
      <w:r>
        <w:rPr>
          <w:b/>
        </w:rPr>
        <w:t>4-10 seconds - Problem:</w:t>
      </w:r>
      <w:r>
        <w:t xml:space="preserve"> Show a calendar filling with simple daily actions.</w:t>
      </w:r>
    </w:p>
    <w:p>
      <w:pPr>
        <w:keepNext w:val="0"/>
        <w:keepLines w:val="0"/>
        <w:widowControl/>
        <w:spacing w:before="0" w:after="120" w:line="259" w:lineRule="auto"/>
      </w:pPr>
      <w:r>
        <w:rPr>
          <w:b/>
        </w:rPr>
        <w:t>11-18 seconds - Solution Path:</w:t>
      </w:r>
      <w:r>
        <w:t xml:space="preserve"> Introduce the free challenge, report, and checklist as the guided starting point.</w:t>
      </w:r>
    </w:p>
    <w:p>
      <w:pPr>
        <w:keepNext w:val="0"/>
        <w:keepLines w:val="0"/>
        <w:widowControl/>
        <w:spacing w:before="0" w:after="120" w:line="259" w:lineRule="auto"/>
      </w:pPr>
      <w:r>
        <w:rPr>
          <w:b/>
        </w:rPr>
        <w:t>19-25 seconds - What They Get:</w:t>
      </w:r>
      <w:r>
        <w:t xml:space="preserve"> Mention the challenge length, daily steps, report, and checklist.</w:t>
      </w:r>
    </w:p>
    <w:p>
      <w:pPr>
        <w:keepNext w:val="0"/>
        <w:keepLines w:val="0"/>
        <w:widowControl/>
        <w:spacing w:before="0" w:after="120" w:line="259" w:lineRule="auto"/>
      </w:pPr>
      <w:r>
        <w:rPr>
          <w:b/>
        </w:rPr>
        <w:t>26-30 seconds - CTA:</w:t>
      </w:r>
      <w:r>
        <w:t xml:space="preserve"> Tell viewers to click the link and join.</w:t>
      </w:r>
    </w:p>
    <w:p>
      <w:pPr>
        <w:pStyle w:val="Heading2"/>
        <w:keepNext/>
        <w:keepLines w:val="0"/>
        <w:widowControl/>
        <w:spacing w:before="160" w:after="120" w:line="259" w:lineRule="auto"/>
      </w:pPr>
      <w:r>
        <w:t>Spoken Script</w:t>
      </w:r>
    </w:p>
    <w:p>
      <w:pPr>
        <w:keepNext w:val="0"/>
        <w:keepLines w:val="0"/>
        <w:widowControl/>
        <w:spacing w:before="0" w:after="120" w:line="259" w:lineRule="auto"/>
      </w:pPr>
      <w:r>
        <w:t>Build your AI video content engine in 30 days. Each email gives you one focused action. Choose your lane, shape video ideas, improve prompts, plan visuals, write CTAs, and review what to improve next. Get the free report, checklist, and daily challenge steps. Click the link and join today.</w:t>
      </w:r>
    </w:p>
    <w:p>
      <w:pPr>
        <w:pStyle w:val="Heading2"/>
        <w:keepNext/>
        <w:keepLines w:val="0"/>
        <w:widowControl/>
        <w:spacing w:before="160" w:after="120" w:line="259" w:lineRule="auto"/>
      </w:pPr>
      <w:r>
        <w:t>On-Screen Text</w:t>
      </w:r>
    </w:p>
    <w:p>
      <w:pPr>
        <w:pStyle w:val="ListBullet"/>
        <w:keepNext w:val="0"/>
        <w:keepLines/>
        <w:widowControl/>
        <w:spacing w:before="0" w:after="80" w:line="252" w:lineRule="auto"/>
      </w:pPr>
      <w:r>
        <w:t>30 days</w:t>
      </w:r>
    </w:p>
    <w:p>
      <w:pPr>
        <w:pStyle w:val="ListBullet"/>
        <w:keepNext w:val="0"/>
        <w:keepLines/>
        <w:widowControl/>
        <w:spacing w:before="0" w:after="80" w:line="252" w:lineRule="auto"/>
      </w:pPr>
      <w:r>
        <w:t>Daily email steps</w:t>
      </w:r>
    </w:p>
    <w:p>
      <w:pPr>
        <w:pStyle w:val="ListBullet"/>
        <w:keepNext w:val="0"/>
        <w:keepLines/>
        <w:widowControl/>
        <w:spacing w:before="0" w:after="80" w:line="252" w:lineRule="auto"/>
      </w:pPr>
      <w:r>
        <w:t>Report + checklist</w:t>
      </w:r>
    </w:p>
    <w:p>
      <w:pPr>
        <w:pStyle w:val="ListBullet"/>
        <w:keepNext w:val="0"/>
        <w:keepLines/>
        <w:widowControl/>
        <w:spacing w:before="0" w:after="80" w:line="252" w:lineRule="auto"/>
      </w:pPr>
      <w:r>
        <w:t>Start free</w:t>
      </w:r>
    </w:p>
    <w:p>
      <w:pPr>
        <w:pStyle w:val="Heading2"/>
        <w:keepNext/>
        <w:keepLines w:val="0"/>
        <w:widowControl/>
        <w:spacing w:before="160" w:after="120" w:line="259" w:lineRule="auto"/>
      </w:pPr>
      <w:r>
        <w:t>Caption</w:t>
      </w:r>
    </w:p>
    <w:p>
      <w:pPr>
        <w:keepNext w:val="0"/>
        <w:keepLines w:val="0"/>
        <w:widowControl/>
        <w:spacing w:before="0" w:after="120" w:line="259" w:lineRule="auto"/>
      </w:pPr>
      <w:r>
        <w:t>Ready for a clearer AI video workflow? Join the free 30-day challenge and build your content engine with practical daily actions. #AIVideo #VideoMarketing #ContentCreator #ShortFormVideo</w:t>
      </w:r>
    </w:p>
    <w:p>
      <w:pPr>
        <w:pStyle w:val="Heading2"/>
        <w:keepNext/>
        <w:keepLines w:val="0"/>
        <w:widowControl/>
        <w:spacing w:before="160" w:after="120" w:line="259" w:lineRule="auto"/>
      </w:pPr>
      <w:r>
        <w:t>CTA</w:t>
      </w:r>
    </w:p>
    <w:p>
      <w:pPr>
        <w:keepNext w:val="0"/>
        <w:keepLines w:val="0"/>
        <w:widowControl/>
        <w:spacing w:before="0" w:after="120" w:line="259" w:lineRule="auto"/>
      </w:pPr>
      <w:r>
        <w:t>Click the link and join the free challenge: [OPT-IN PAGE LINK]</w:t>
      </w:r>
    </w:p>
    <w:p>
      <w:r>
        <w:br w:type="page"/>
      </w:r>
    </w:p>
    <w:p>
      <w:pPr>
        <w:pStyle w:val="Heading1"/>
        <w:keepNext/>
        <w:keepLines w:val="0"/>
        <w:widowControl/>
        <w:spacing w:before="80" w:after="120" w:line="259" w:lineRule="auto"/>
      </w:pPr>
      <w:r>
        <w:t>YouTube Shorts Script 1 - Problem Angle</w:t>
      </w:r>
    </w:p>
    <w:p>
      <w:pPr>
        <w:pStyle w:val="Heading2"/>
        <w:keepNext/>
        <w:keepLines w:val="0"/>
        <w:widowControl/>
        <w:spacing w:before="160" w:after="120" w:line="259" w:lineRule="auto"/>
      </w:pPr>
      <w:r>
        <w:t>Goal</w:t>
      </w:r>
    </w:p>
    <w:p>
      <w:pPr>
        <w:keepNext w:val="0"/>
        <w:keepLines w:val="0"/>
        <w:widowControl/>
        <w:spacing w:before="0" w:after="120" w:line="259" w:lineRule="auto"/>
      </w:pPr>
      <w:r>
        <w:t>Show viewers that scattered content production slows them down.</w:t>
      </w:r>
    </w:p>
    <w:p>
      <w:pPr>
        <w:pStyle w:val="Heading2"/>
        <w:keepNext/>
        <w:keepLines w:val="0"/>
        <w:widowControl/>
        <w:spacing w:before="160" w:after="120" w:line="259" w:lineRule="auto"/>
      </w:pPr>
      <w:r>
        <w:t>Timing</w:t>
      </w:r>
    </w:p>
    <w:p>
      <w:pPr>
        <w:keepNext w:val="0"/>
        <w:keepLines w:val="0"/>
        <w:widowControl/>
        <w:spacing w:before="0" w:after="120" w:line="259" w:lineRule="auto"/>
      </w:pPr>
      <w:r>
        <w:t>30 seconds.</w:t>
      </w:r>
    </w:p>
    <w:p>
      <w:pPr>
        <w:pStyle w:val="Heading2"/>
        <w:keepNext/>
        <w:keepLines w:val="0"/>
        <w:widowControl/>
        <w:spacing w:before="160" w:after="120" w:line="259" w:lineRule="auto"/>
      </w:pPr>
      <w:r>
        <w:t>Video Beats</w:t>
      </w:r>
    </w:p>
    <w:p>
      <w:pPr>
        <w:keepNext w:val="0"/>
        <w:keepLines w:val="0"/>
        <w:widowControl/>
        <w:spacing w:before="0" w:after="120" w:line="259" w:lineRule="auto"/>
      </w:pPr>
      <w:r>
        <w:rPr>
          <w:b/>
        </w:rPr>
        <w:t>0-3 seconds - Hook:</w:t>
      </w:r>
      <w:r>
        <w:t xml:space="preserve"> Still starting every short video from scratch? On-screen text: Stop starting from zero</w:t>
      </w:r>
    </w:p>
    <w:p>
      <w:pPr>
        <w:keepNext w:val="0"/>
        <w:keepLines w:val="0"/>
        <w:widowControl/>
        <w:spacing w:before="0" w:after="120" w:line="259" w:lineRule="auto"/>
      </w:pPr>
      <w:r>
        <w:rPr>
          <w:b/>
        </w:rPr>
        <w:t>4-10 seconds - Problem:</w:t>
      </w:r>
      <w:r>
        <w:t xml:space="preserve"> Show a desk with scattered notes, open tabs, and unfinished captions.</w:t>
      </w:r>
    </w:p>
    <w:p>
      <w:pPr>
        <w:keepNext w:val="0"/>
        <w:keepLines w:val="0"/>
        <w:widowControl/>
        <w:spacing w:before="0" w:after="120" w:line="259" w:lineRule="auto"/>
      </w:pPr>
      <w:r>
        <w:rPr>
          <w:b/>
        </w:rPr>
        <w:t>11-18 seconds - Solution Path:</w:t>
      </w:r>
      <w:r>
        <w:t xml:space="preserve"> Introduce the free challenge, report, and checklist as the planning path.</w:t>
      </w:r>
    </w:p>
    <w:p>
      <w:pPr>
        <w:keepNext w:val="0"/>
        <w:keepLines w:val="0"/>
        <w:widowControl/>
        <w:spacing w:before="0" w:after="120" w:line="259" w:lineRule="auto"/>
      </w:pPr>
      <w:r>
        <w:rPr>
          <w:b/>
        </w:rPr>
        <w:t>19-25 seconds - What They Get:</w:t>
      </w:r>
      <w:r>
        <w:t xml:space="preserve"> Mention 30 days of small email steps, a report, and a checklist.</w:t>
      </w:r>
    </w:p>
    <w:p>
      <w:pPr>
        <w:keepNext w:val="0"/>
        <w:keepLines w:val="0"/>
        <w:widowControl/>
        <w:spacing w:before="0" w:after="120" w:line="259" w:lineRule="auto"/>
      </w:pPr>
      <w:r>
        <w:rPr>
          <w:b/>
        </w:rPr>
        <w:t>26-30 seconds - CTA:</w:t>
      </w:r>
      <w:r>
        <w:t xml:space="preserve"> Tell viewers to click the link and join.</w:t>
      </w:r>
    </w:p>
    <w:p>
      <w:pPr>
        <w:pStyle w:val="Heading2"/>
        <w:keepNext/>
        <w:keepLines w:val="0"/>
        <w:widowControl/>
        <w:spacing w:before="160" w:after="120" w:line="259" w:lineRule="auto"/>
      </w:pPr>
      <w:r>
        <w:t>Spoken Script</w:t>
      </w:r>
    </w:p>
    <w:p>
      <w:pPr>
        <w:keepNext w:val="0"/>
        <w:keepLines w:val="0"/>
        <w:widowControl/>
        <w:spacing w:before="0" w:after="120" w:line="259" w:lineRule="auto"/>
      </w:pPr>
      <w:r>
        <w:t>Still starting every short video from scratch? That is why content feels heavy. You need ideas, prompts, visuals, captions, and a clear next step. Join the free 30-day AI Video Content Engine Challenge. You will get the report, checklist, and daily email actions to build a cleaner workflow. Click the link and join.</w:t>
      </w:r>
    </w:p>
    <w:p>
      <w:pPr>
        <w:pStyle w:val="Heading2"/>
        <w:keepNext/>
        <w:keepLines w:val="0"/>
        <w:widowControl/>
        <w:spacing w:before="160" w:after="120" w:line="259" w:lineRule="auto"/>
      </w:pPr>
      <w:r>
        <w:t>On-Screen Text</w:t>
      </w:r>
    </w:p>
    <w:p>
      <w:pPr>
        <w:pStyle w:val="ListBullet"/>
        <w:keepNext w:val="0"/>
        <w:keepLines/>
        <w:widowControl/>
        <w:spacing w:before="0" w:after="80" w:line="252" w:lineRule="auto"/>
      </w:pPr>
      <w:r>
        <w:t>Stop starting from zero</w:t>
      </w:r>
    </w:p>
    <w:p>
      <w:pPr>
        <w:pStyle w:val="ListBullet"/>
        <w:keepNext w:val="0"/>
        <w:keepLines/>
        <w:widowControl/>
        <w:spacing w:before="0" w:after="80" w:line="252" w:lineRule="auto"/>
      </w:pPr>
      <w:r>
        <w:t>Pick one content lane</w:t>
      </w:r>
    </w:p>
    <w:p>
      <w:pPr>
        <w:pStyle w:val="ListBullet"/>
        <w:keepNext w:val="0"/>
        <w:keepLines/>
        <w:widowControl/>
        <w:spacing w:before="0" w:after="80" w:line="252" w:lineRule="auto"/>
      </w:pPr>
      <w:r>
        <w:t>Build better prompts</w:t>
      </w:r>
    </w:p>
    <w:p>
      <w:pPr>
        <w:pStyle w:val="ListBullet"/>
        <w:keepNext w:val="0"/>
        <w:keepLines/>
        <w:widowControl/>
        <w:spacing w:before="0" w:after="80" w:line="252" w:lineRule="auto"/>
      </w:pPr>
      <w:r>
        <w:t>Join the free challenge</w:t>
      </w:r>
    </w:p>
    <w:p>
      <w:pPr>
        <w:pStyle w:val="Heading2"/>
        <w:keepNext/>
        <w:keepLines w:val="0"/>
        <w:widowControl/>
        <w:spacing w:before="160" w:after="120" w:line="259" w:lineRule="auto"/>
      </w:pPr>
      <w:r>
        <w:t>Caption</w:t>
      </w:r>
    </w:p>
    <w:p>
      <w:pPr>
        <w:keepNext w:val="0"/>
        <w:keepLines w:val="0"/>
        <w:widowControl/>
        <w:spacing w:before="0" w:after="120" w:line="259" w:lineRule="auto"/>
      </w:pPr>
      <w:r>
        <w:t>Short-form video gets easier when the workflow is clear. Join the free 30-day challenge and build your video content engine one step at a time. #AIVideo #ContentCreator #ShortFormVideo #CreatorTips</w:t>
      </w:r>
    </w:p>
    <w:p>
      <w:pPr>
        <w:pStyle w:val="Heading2"/>
        <w:keepNext/>
        <w:keepLines w:val="0"/>
        <w:widowControl/>
        <w:spacing w:before="160" w:after="120" w:line="259" w:lineRule="auto"/>
      </w:pPr>
      <w:r>
        <w:t>CTA</w:t>
      </w:r>
    </w:p>
    <w:p>
      <w:pPr>
        <w:keepNext w:val="0"/>
        <w:keepLines w:val="0"/>
        <w:widowControl/>
        <w:spacing w:before="0" w:after="120" w:line="259" w:lineRule="auto"/>
      </w:pPr>
      <w:r>
        <w:t>Click the link and join the free challenge: [OPT-IN PAGE LINK]</w:t>
      </w:r>
    </w:p>
    <w:p>
      <w:r>
        <w:br w:type="page"/>
      </w:r>
    </w:p>
    <w:p>
      <w:pPr>
        <w:pStyle w:val="Heading1"/>
        <w:keepNext/>
        <w:keepLines w:val="0"/>
        <w:widowControl/>
        <w:spacing w:before="80" w:after="120" w:line="259" w:lineRule="auto"/>
      </w:pPr>
      <w:r>
        <w:t>YouTube Shorts Script 2 - Curiosity Angle</w:t>
      </w:r>
    </w:p>
    <w:p>
      <w:pPr>
        <w:pStyle w:val="Heading2"/>
        <w:keepNext/>
        <w:keepLines w:val="0"/>
        <w:widowControl/>
        <w:spacing w:before="160" w:after="120" w:line="259" w:lineRule="auto"/>
      </w:pPr>
      <w:r>
        <w:t>Goal</w:t>
      </w:r>
    </w:p>
    <w:p>
      <w:pPr>
        <w:keepNext w:val="0"/>
        <w:keepLines w:val="0"/>
        <w:widowControl/>
        <w:spacing w:before="0" w:after="120" w:line="259" w:lineRule="auto"/>
      </w:pPr>
      <w:r>
        <w:t>Tease the idea that one content lane can create many short videos.</w:t>
      </w:r>
    </w:p>
    <w:p>
      <w:pPr>
        <w:pStyle w:val="Heading2"/>
        <w:keepNext/>
        <w:keepLines w:val="0"/>
        <w:widowControl/>
        <w:spacing w:before="160" w:after="120" w:line="259" w:lineRule="auto"/>
      </w:pPr>
      <w:r>
        <w:t>Timing</w:t>
      </w:r>
    </w:p>
    <w:p>
      <w:pPr>
        <w:keepNext w:val="0"/>
        <w:keepLines w:val="0"/>
        <w:widowControl/>
        <w:spacing w:before="0" w:after="120" w:line="259" w:lineRule="auto"/>
      </w:pPr>
      <w:r>
        <w:t>30 seconds.</w:t>
      </w:r>
    </w:p>
    <w:p>
      <w:pPr>
        <w:pStyle w:val="Heading2"/>
        <w:keepNext/>
        <w:keepLines w:val="0"/>
        <w:widowControl/>
        <w:spacing w:before="160" w:after="120" w:line="259" w:lineRule="auto"/>
      </w:pPr>
      <w:r>
        <w:t>Video Beats</w:t>
      </w:r>
    </w:p>
    <w:p>
      <w:pPr>
        <w:keepNext w:val="0"/>
        <w:keepLines w:val="0"/>
        <w:widowControl/>
        <w:spacing w:before="0" w:after="120" w:line="259" w:lineRule="auto"/>
      </w:pPr>
      <w:r>
        <w:rPr>
          <w:b/>
        </w:rPr>
        <w:t>0-3 seconds - Hook:</w:t>
      </w:r>
      <w:r>
        <w:t xml:space="preserve"> One idea can become more than one video. On-screen text: One idea</w:t>
      </w:r>
    </w:p>
    <w:p>
      <w:pPr>
        <w:keepNext w:val="0"/>
        <w:keepLines w:val="0"/>
        <w:widowControl/>
        <w:spacing w:before="0" w:after="120" w:line="259" w:lineRule="auto"/>
      </w:pPr>
      <w:r>
        <w:rPr>
          <w:b/>
        </w:rPr>
        <w:t>4-10 seconds - Problem:</w:t>
      </w:r>
      <w:r>
        <w:t xml:space="preserve"> Show one sticky note turning into several short video cards.</w:t>
      </w:r>
    </w:p>
    <w:p>
      <w:pPr>
        <w:keepNext w:val="0"/>
        <w:keepLines w:val="0"/>
        <w:widowControl/>
        <w:spacing w:before="0" w:after="120" w:line="259" w:lineRule="auto"/>
      </w:pPr>
      <w:r>
        <w:rPr>
          <w:b/>
        </w:rPr>
        <w:t>11-18 seconds - Solution Path:</w:t>
      </w:r>
      <w:r>
        <w:t xml:space="preserve"> Mention the challenge, report, and checklist as the method for creating angles.</w:t>
      </w:r>
    </w:p>
    <w:p>
      <w:pPr>
        <w:keepNext w:val="0"/>
        <w:keepLines w:val="0"/>
        <w:widowControl/>
        <w:spacing w:before="0" w:after="120" w:line="259" w:lineRule="auto"/>
      </w:pPr>
      <w:r>
        <w:rPr>
          <w:b/>
        </w:rPr>
        <w:t>19-25 seconds - What They Get:</w:t>
      </w:r>
      <w:r>
        <w:t xml:space="preserve"> Mention 30 days, daily steps, report, and checklist.</w:t>
      </w:r>
    </w:p>
    <w:p>
      <w:pPr>
        <w:keepNext w:val="0"/>
        <w:keepLines w:val="0"/>
        <w:widowControl/>
        <w:spacing w:before="0" w:after="120" w:line="259" w:lineRule="auto"/>
      </w:pPr>
      <w:r>
        <w:rPr>
          <w:b/>
        </w:rPr>
        <w:t>26-30 seconds - CTA:</w:t>
      </w:r>
      <w:r>
        <w:t xml:space="preserve"> Tell viewers to click the link and join.</w:t>
      </w:r>
    </w:p>
    <w:p>
      <w:pPr>
        <w:pStyle w:val="Heading2"/>
        <w:keepNext/>
        <w:keepLines w:val="0"/>
        <w:widowControl/>
        <w:spacing w:before="160" w:after="120" w:line="259" w:lineRule="auto"/>
      </w:pPr>
      <w:r>
        <w:t>Spoken Script</w:t>
      </w:r>
    </w:p>
    <w:p>
      <w:pPr>
        <w:keepNext w:val="0"/>
        <w:keepLines w:val="0"/>
        <w:widowControl/>
        <w:spacing w:before="0" w:after="120" w:line="259" w:lineRule="auto"/>
      </w:pPr>
      <w:r>
        <w:t>One idea can become more than one video. Change the angle, not the whole topic. A problem post, checklist post, story post, and demo post can all come from the same lane. Join the free 30-day AI Video Content Engine Challenge and get the report, checklist, and daily steps. Click the link to join.</w:t>
      </w:r>
    </w:p>
    <w:p>
      <w:pPr>
        <w:pStyle w:val="Heading2"/>
        <w:keepNext/>
        <w:keepLines w:val="0"/>
        <w:widowControl/>
        <w:spacing w:before="160" w:after="120" w:line="259" w:lineRule="auto"/>
      </w:pPr>
      <w:r>
        <w:t>On-Screen Text</w:t>
      </w:r>
    </w:p>
    <w:p>
      <w:pPr>
        <w:pStyle w:val="ListBullet"/>
        <w:keepNext w:val="0"/>
        <w:keepLines/>
        <w:widowControl/>
        <w:spacing w:before="0" w:after="80" w:line="252" w:lineRule="auto"/>
      </w:pPr>
      <w:r>
        <w:t>One idea</w:t>
      </w:r>
    </w:p>
    <w:p>
      <w:pPr>
        <w:pStyle w:val="ListBullet"/>
        <w:keepNext w:val="0"/>
        <w:keepLines/>
        <w:widowControl/>
        <w:spacing w:before="0" w:after="80" w:line="252" w:lineRule="auto"/>
      </w:pPr>
      <w:r>
        <w:t>Multiple angles</w:t>
      </w:r>
    </w:p>
    <w:p>
      <w:pPr>
        <w:pStyle w:val="ListBullet"/>
        <w:keepNext w:val="0"/>
        <w:keepLines/>
        <w:widowControl/>
        <w:spacing w:before="0" w:after="80" w:line="252" w:lineRule="auto"/>
      </w:pPr>
      <w:r>
        <w:t>Better prompts</w:t>
      </w:r>
    </w:p>
    <w:p>
      <w:pPr>
        <w:pStyle w:val="ListBullet"/>
        <w:keepNext w:val="0"/>
        <w:keepLines/>
        <w:widowControl/>
        <w:spacing w:before="0" w:after="80" w:line="252" w:lineRule="auto"/>
      </w:pPr>
      <w:r>
        <w:t>Free 30-day challenge</w:t>
      </w:r>
    </w:p>
    <w:p>
      <w:pPr>
        <w:pStyle w:val="Heading2"/>
        <w:keepNext/>
        <w:keepLines w:val="0"/>
        <w:widowControl/>
        <w:spacing w:before="160" w:after="120" w:line="259" w:lineRule="auto"/>
      </w:pPr>
      <w:r>
        <w:t>Caption</w:t>
      </w:r>
    </w:p>
    <w:p>
      <w:pPr>
        <w:keepNext w:val="0"/>
        <w:keepLines w:val="0"/>
        <w:widowControl/>
        <w:spacing w:before="0" w:after="120" w:line="259" w:lineRule="auto"/>
      </w:pPr>
      <w:r>
        <w:t>You may not need more random ideas. You may need a better angle system. Join the free challenge and plan your next content batch. #AIVideo #ReelsTips #ShortFormVideo #DigitalMarketing</w:t>
      </w:r>
    </w:p>
    <w:p>
      <w:pPr>
        <w:pStyle w:val="Heading2"/>
        <w:keepNext/>
        <w:keepLines w:val="0"/>
        <w:widowControl/>
        <w:spacing w:before="160" w:after="120" w:line="259" w:lineRule="auto"/>
      </w:pPr>
      <w:r>
        <w:t>CTA</w:t>
      </w:r>
    </w:p>
    <w:p>
      <w:pPr>
        <w:keepNext w:val="0"/>
        <w:keepLines w:val="0"/>
        <w:widowControl/>
        <w:spacing w:before="0" w:after="120" w:line="259" w:lineRule="auto"/>
      </w:pPr>
      <w:r>
        <w:t>Click the link and join the free challenge: [OPT-IN PAGE LINK]</w:t>
      </w:r>
    </w:p>
    <w:p>
      <w:r>
        <w:br w:type="page"/>
      </w:r>
    </w:p>
    <w:p>
      <w:pPr>
        <w:pStyle w:val="Heading1"/>
        <w:keepNext/>
        <w:keepLines w:val="0"/>
        <w:widowControl/>
        <w:spacing w:before="80" w:after="120" w:line="259" w:lineRule="auto"/>
      </w:pPr>
      <w:r>
        <w:t>YouTube Shorts Script 3 - Free Challenge/Result Angle</w:t>
      </w:r>
    </w:p>
    <w:p>
      <w:pPr>
        <w:pStyle w:val="Heading2"/>
        <w:keepNext/>
        <w:keepLines w:val="0"/>
        <w:widowControl/>
        <w:spacing w:before="160" w:after="120" w:line="259" w:lineRule="auto"/>
      </w:pPr>
      <w:r>
        <w:t>Goal</w:t>
      </w:r>
    </w:p>
    <w:p>
      <w:pPr>
        <w:keepNext w:val="0"/>
        <w:keepLines w:val="0"/>
        <w:widowControl/>
        <w:spacing w:before="0" w:after="120" w:line="259" w:lineRule="auto"/>
      </w:pPr>
      <w:r>
        <w:t>Invite viewers into the free 30-day challenge.</w:t>
      </w:r>
    </w:p>
    <w:p>
      <w:pPr>
        <w:pStyle w:val="Heading2"/>
        <w:keepNext/>
        <w:keepLines w:val="0"/>
        <w:widowControl/>
        <w:spacing w:before="160" w:after="120" w:line="259" w:lineRule="auto"/>
      </w:pPr>
      <w:r>
        <w:t>Timing</w:t>
      </w:r>
    </w:p>
    <w:p>
      <w:pPr>
        <w:keepNext w:val="0"/>
        <w:keepLines w:val="0"/>
        <w:widowControl/>
        <w:spacing w:before="0" w:after="120" w:line="259" w:lineRule="auto"/>
      </w:pPr>
      <w:r>
        <w:t>30 seconds.</w:t>
      </w:r>
    </w:p>
    <w:p>
      <w:pPr>
        <w:pStyle w:val="Heading2"/>
        <w:keepNext/>
        <w:keepLines w:val="0"/>
        <w:widowControl/>
        <w:spacing w:before="160" w:after="120" w:line="259" w:lineRule="auto"/>
      </w:pPr>
      <w:r>
        <w:t>Video Beats</w:t>
      </w:r>
    </w:p>
    <w:p>
      <w:pPr>
        <w:keepNext w:val="0"/>
        <w:keepLines w:val="0"/>
        <w:widowControl/>
        <w:spacing w:before="0" w:after="120" w:line="259" w:lineRule="auto"/>
      </w:pPr>
      <w:r>
        <w:rPr>
          <w:b/>
        </w:rPr>
        <w:t>0-3 seconds - Hook:</w:t>
      </w:r>
      <w:r>
        <w:t xml:space="preserve"> Build your AI video content engine in 30 days. On-screen text: 30 days</w:t>
      </w:r>
    </w:p>
    <w:p>
      <w:pPr>
        <w:keepNext w:val="0"/>
        <w:keepLines w:val="0"/>
        <w:widowControl/>
        <w:spacing w:before="0" w:after="120" w:line="259" w:lineRule="auto"/>
      </w:pPr>
      <w:r>
        <w:rPr>
          <w:b/>
        </w:rPr>
        <w:t>4-10 seconds - Problem:</w:t>
      </w:r>
      <w:r>
        <w:t xml:space="preserve"> Show a calendar filling with simple daily actions.</w:t>
      </w:r>
    </w:p>
    <w:p>
      <w:pPr>
        <w:keepNext w:val="0"/>
        <w:keepLines w:val="0"/>
        <w:widowControl/>
        <w:spacing w:before="0" w:after="120" w:line="259" w:lineRule="auto"/>
      </w:pPr>
      <w:r>
        <w:rPr>
          <w:b/>
        </w:rPr>
        <w:t>11-18 seconds - Solution Path:</w:t>
      </w:r>
      <w:r>
        <w:t xml:space="preserve"> Introduce the free challenge, report, and checklist as the guided starting point.</w:t>
      </w:r>
    </w:p>
    <w:p>
      <w:pPr>
        <w:keepNext w:val="0"/>
        <w:keepLines w:val="0"/>
        <w:widowControl/>
        <w:spacing w:before="0" w:after="120" w:line="259" w:lineRule="auto"/>
      </w:pPr>
      <w:r>
        <w:rPr>
          <w:b/>
        </w:rPr>
        <w:t>19-25 seconds - What They Get:</w:t>
      </w:r>
      <w:r>
        <w:t xml:space="preserve"> Mention the challenge length, daily steps, report, and checklist.</w:t>
      </w:r>
    </w:p>
    <w:p>
      <w:pPr>
        <w:keepNext w:val="0"/>
        <w:keepLines w:val="0"/>
        <w:widowControl/>
        <w:spacing w:before="0" w:after="120" w:line="259" w:lineRule="auto"/>
      </w:pPr>
      <w:r>
        <w:rPr>
          <w:b/>
        </w:rPr>
        <w:t>26-30 seconds - CTA:</w:t>
      </w:r>
      <w:r>
        <w:t xml:space="preserve"> Tell viewers to click the link and join.</w:t>
      </w:r>
    </w:p>
    <w:p>
      <w:pPr>
        <w:pStyle w:val="Heading2"/>
        <w:keepNext/>
        <w:keepLines w:val="0"/>
        <w:widowControl/>
        <w:spacing w:before="160" w:after="120" w:line="259" w:lineRule="auto"/>
      </w:pPr>
      <w:r>
        <w:t>Spoken Script</w:t>
      </w:r>
    </w:p>
    <w:p>
      <w:pPr>
        <w:keepNext w:val="0"/>
        <w:keepLines w:val="0"/>
        <w:widowControl/>
        <w:spacing w:before="0" w:after="120" w:line="259" w:lineRule="auto"/>
      </w:pPr>
      <w:r>
        <w:t>Build your AI video content engine in 30 days. Each email gives you one focused action. Choose your lane, shape video ideas, improve prompts, plan visuals, write CTAs, and review what to improve next. Get the free report, checklist, and daily challenge steps. Click the link and join today.</w:t>
      </w:r>
    </w:p>
    <w:p>
      <w:pPr>
        <w:pStyle w:val="Heading2"/>
        <w:keepNext/>
        <w:keepLines w:val="0"/>
        <w:widowControl/>
        <w:spacing w:before="160" w:after="120" w:line="259" w:lineRule="auto"/>
      </w:pPr>
      <w:r>
        <w:t>On-Screen Text</w:t>
      </w:r>
    </w:p>
    <w:p>
      <w:pPr>
        <w:pStyle w:val="ListBullet"/>
        <w:keepNext w:val="0"/>
        <w:keepLines/>
        <w:widowControl/>
        <w:spacing w:before="0" w:after="80" w:line="252" w:lineRule="auto"/>
      </w:pPr>
      <w:r>
        <w:t>30 days</w:t>
      </w:r>
    </w:p>
    <w:p>
      <w:pPr>
        <w:pStyle w:val="ListBullet"/>
        <w:keepNext w:val="0"/>
        <w:keepLines/>
        <w:widowControl/>
        <w:spacing w:before="0" w:after="80" w:line="252" w:lineRule="auto"/>
      </w:pPr>
      <w:r>
        <w:t>Daily email steps</w:t>
      </w:r>
    </w:p>
    <w:p>
      <w:pPr>
        <w:pStyle w:val="ListBullet"/>
        <w:keepNext w:val="0"/>
        <w:keepLines/>
        <w:widowControl/>
        <w:spacing w:before="0" w:after="80" w:line="252" w:lineRule="auto"/>
      </w:pPr>
      <w:r>
        <w:t>Report + checklist</w:t>
      </w:r>
    </w:p>
    <w:p>
      <w:pPr>
        <w:pStyle w:val="ListBullet"/>
        <w:keepNext w:val="0"/>
        <w:keepLines/>
        <w:widowControl/>
        <w:spacing w:before="0" w:after="80" w:line="252" w:lineRule="auto"/>
      </w:pPr>
      <w:r>
        <w:t>Start free</w:t>
      </w:r>
    </w:p>
    <w:p>
      <w:pPr>
        <w:pStyle w:val="Heading2"/>
        <w:keepNext/>
        <w:keepLines w:val="0"/>
        <w:widowControl/>
        <w:spacing w:before="160" w:after="120" w:line="259" w:lineRule="auto"/>
      </w:pPr>
      <w:r>
        <w:t>Caption</w:t>
      </w:r>
    </w:p>
    <w:p>
      <w:pPr>
        <w:keepNext w:val="0"/>
        <w:keepLines w:val="0"/>
        <w:widowControl/>
        <w:spacing w:before="0" w:after="120" w:line="259" w:lineRule="auto"/>
      </w:pPr>
      <w:r>
        <w:t>Ready for a clearer AI video workflow? Join the free 30-day challenge and build your content engine with practical daily actions. #AIVideo #VideoMarketing #ContentCreator #ShortFormVideo</w:t>
      </w:r>
    </w:p>
    <w:p>
      <w:pPr>
        <w:pStyle w:val="Heading2"/>
        <w:keepNext/>
        <w:keepLines w:val="0"/>
        <w:widowControl/>
        <w:spacing w:before="160" w:after="120" w:line="259" w:lineRule="auto"/>
      </w:pPr>
      <w:r>
        <w:t>CTA</w:t>
      </w:r>
    </w:p>
    <w:p>
      <w:pPr>
        <w:keepNext w:val="0"/>
        <w:keepLines w:val="0"/>
        <w:widowControl/>
        <w:spacing w:before="0" w:after="120" w:line="259" w:lineRule="auto"/>
      </w:pPr>
      <w:r>
        <w:t>Click the link and join the free challenge: [OPT-IN PAGE LINK]</w:t>
      </w:r>
    </w:p>
    <w:sectPr w:rsidR="00FC693F" w:rsidRPr="0006063C" w:rsidSect="00034616">
      <w:footerReference w:type="default" r:id="rId9"/>
      <w:pgSz w:w="12240" w:h="15840"/>
      <w:pgMar w:top="936" w:right="1008" w:bottom="936"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SmallAccent"/>
      <w:jc w:val="center"/>
    </w:pPr>
    <w:r>
      <w:t xml:space="preserve">30-Second Promo Short Video Script Pack  |  Page </w:t>
    </w:r>
    <w:r>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color w:val="111827"/>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eastAsia="Aptos Display"/>
      <w:b/>
      <w:bCs/>
      <w:color w:val="17213C"/>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eastAsia="Aptos Display"/>
      <w:b/>
      <w:bCs/>
      <w:color w:val="0D9488"/>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Display" w:hAnsi="Aptos Display" w:eastAsia="Aptos Display"/>
      <w:b/>
      <w:bCs/>
      <w:color w:val="2563EB"/>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eastAsia="Aptos Display"/>
      <w:b/>
      <w:color w:val="17213C"/>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mallAccent">
    <w:name w:val="Small Accent"/>
    <w:rPr>
      <w:rFonts w:ascii="Aptos" w:hAnsi="Aptos" w:eastAsia="Aptos"/>
      <w:color w:val="4B5563"/>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ViralRevenueAI Short Video Script Pack</dc:title>
  <dc:subject/>
  <dc:creator>OpenAI</dc:creator>
  <cp:keywords/>
  <dc:description>generated by python-docx</dc:description>
  <cp:lastModifiedBy/>
  <cp:revision>1</cp:revision>
  <dcterms:created xsi:type="dcterms:W3CDTF">2013-12-23T23:15:00Z</dcterms:created>
  <dcterms:modified xsi:type="dcterms:W3CDTF">2013-12-23T23:15:00Z</dcterms:modified>
  <cp:category/>
</cp:coreProperties>
</file>