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keepNext/>
        <w:keepLines w:val="0"/>
        <w:widowControl/>
        <w:spacing w:before="80" w:after="120" w:line="259" w:lineRule="auto"/>
      </w:pPr>
      <w:r>
        <w:t>Daily Challenge Email Sequence</w:t>
      </w:r>
    </w:p>
    <w:p>
      <w:pPr>
        <w:keepNext w:val="0"/>
        <w:keepLines w:val="0"/>
        <w:widowControl/>
        <w:spacing w:before="0" w:after="120" w:line="259" w:lineRule="auto"/>
      </w:pPr>
      <w:r>
        <w:rPr>
          <w:b/>
        </w:rPr>
        <w:t>Challenge:</w:t>
      </w:r>
      <w:r>
        <w:t xml:space="preserve"> 30-Day AI Video Content Engine Challenge</w:t>
      </w:r>
    </w:p>
    <w:p>
      <w:pPr>
        <w:keepNext w:val="0"/>
        <w:keepLines w:val="0"/>
        <w:widowControl/>
        <w:spacing w:before="0" w:after="120" w:line="259" w:lineRule="auto"/>
      </w:pPr>
      <w:r>
        <w:t>Use one email per day. The challenge is delivered by email only.</w:t>
      </w:r>
    </w:p>
    <w:p>
      <w:r>
        <w:br w:type="page"/>
      </w:r>
    </w:p>
    <w:p>
      <w:pPr>
        <w:pStyle w:val="Heading1"/>
        <w:keepNext/>
        <w:keepLines w:val="0"/>
        <w:widowControl/>
        <w:spacing w:before="80" w:after="120" w:line="259" w:lineRule="auto"/>
      </w:pPr>
      <w:r>
        <w:t>Day 1 - Choose one focused content lane</w:t>
      </w:r>
    </w:p>
    <w:p>
      <w:pPr>
        <w:keepNext w:val="0"/>
        <w:keepLines w:val="0"/>
        <w:widowControl/>
        <w:spacing w:before="0" w:after="120" w:line="259" w:lineRule="auto"/>
      </w:pPr>
      <w:r>
        <w:rPr>
          <w:b/>
        </w:rPr>
        <w:t>Subject line:</w:t>
      </w:r>
      <w:r>
        <w:t xml:space="preserve"> Day 1: Choose Focused Content Lane</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 of the 30-Day AI Video Content Engine Challenge.</w:t>
      </w:r>
    </w:p>
    <w:p>
      <w:pPr>
        <w:keepNext w:val="0"/>
        <w:keepLines w:val="0"/>
        <w:widowControl/>
        <w:spacing w:before="0" w:after="120" w:line="259" w:lineRule="auto"/>
      </w:pPr>
      <w:r>
        <w:t>Today your task is to choose one focused content lane.</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"I create short videos that help beginner affiliate marketers explain products with clearer AI video ideas."</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AI Snap Motion. That matters later because your tool can only work well when your idea, prompt, visual direction, or next step is clear first.</w:t>
      </w:r>
    </w:p>
    <w:p>
      <w:pPr>
        <w:keepNext w:val="0"/>
        <w:keepLines w:val="0"/>
        <w:widowControl/>
        <w:spacing w:before="0" w:after="120" w:line="259" w:lineRule="auto"/>
      </w:pPr>
      <w:r>
        <w:t>Tomorrow, we will define the viewer and the reason they stop scrolling.</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2 - Define the viewer and the reason they stop scrolling</w:t>
      </w:r>
    </w:p>
    <w:p>
      <w:pPr>
        <w:keepNext w:val="0"/>
        <w:keepLines w:val="0"/>
        <w:widowControl/>
        <w:spacing w:before="0" w:after="120" w:line="259" w:lineRule="auto"/>
      </w:pPr>
      <w:r>
        <w:rPr>
          <w:b/>
        </w:rPr>
        <w:t>Subject line:</w:t>
      </w:r>
      <w:r>
        <w:t xml:space="preserve"> Day 2: Define The Viewer And The Reason They Stop Scrol</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 of the 30-Day AI Video Content Engine Challenge.</w:t>
      </w:r>
    </w:p>
    <w:p>
      <w:pPr>
        <w:keepNext w:val="0"/>
        <w:keepLines w:val="0"/>
        <w:widowControl/>
        <w:spacing w:before="0" w:after="120" w:line="259" w:lineRule="auto"/>
      </w:pPr>
      <w:r>
        <w:t>Today your task is to define the viewer and the reason they stop scrolling.</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"This is for creators who have ideas, but lose time turning them into finished reels."</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Prompt-to-Motion. That matters later because your tool can only work well when your idea, prompt, visual direction, or next step is clear first.</w:t>
      </w:r>
    </w:p>
    <w:p>
      <w:pPr>
        <w:keepNext w:val="0"/>
        <w:keepLines w:val="0"/>
        <w:widowControl/>
        <w:spacing w:before="0" w:after="120" w:line="259" w:lineRule="auto"/>
      </w:pPr>
      <w:r>
        <w:t>Tomorrow, we will build a simple 30-day content promise.</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3 - Build a simple 30-day content promise</w:t>
      </w:r>
    </w:p>
    <w:p>
      <w:pPr>
        <w:keepNext w:val="0"/>
        <w:keepLines w:val="0"/>
        <w:widowControl/>
        <w:spacing w:before="0" w:after="120" w:line="259" w:lineRule="auto"/>
      </w:pPr>
      <w:r>
        <w:rPr>
          <w:b/>
        </w:rPr>
        <w:t>Subject line:</w:t>
      </w:r>
      <w:r>
        <w:t xml:space="preserve"> Day 3: Build A Simple 30-Day Content Promise</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3 of the 30-Day AI Video Content Engine Challenge.</w:t>
      </w:r>
    </w:p>
    <w:p>
      <w:pPr>
        <w:keepNext w:val="0"/>
        <w:keepLines w:val="0"/>
        <w:widowControl/>
        <w:spacing w:before="0" w:after="120" w:line="259" w:lineRule="auto"/>
      </w:pPr>
      <w:r>
        <w:t>Today your task is to build a simple 30-day content promise.</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"In 30 days, I will build a repeatable short-form video workflow for one focused audience."</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Prompt Enhancer. That matters later because your tool can only work well when your idea, prompt, visual direction, or next step is clear first.</w:t>
      </w:r>
    </w:p>
    <w:p>
      <w:pPr>
        <w:keepNext w:val="0"/>
        <w:keepLines w:val="0"/>
        <w:widowControl/>
        <w:spacing w:before="0" w:after="120" w:line="259" w:lineRule="auto"/>
      </w:pPr>
      <w:r>
        <w:t>Tomorrow, we will collect ten content angles from one niche.</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4 - Collect ten content angles from one niche</w:t>
      </w:r>
    </w:p>
    <w:p>
      <w:pPr>
        <w:keepNext w:val="0"/>
        <w:keepLines w:val="0"/>
        <w:widowControl/>
        <w:spacing w:before="0" w:after="120" w:line="259" w:lineRule="auto"/>
      </w:pPr>
      <w:r>
        <w:rPr>
          <w:b/>
        </w:rPr>
        <w:t>Subject line:</w:t>
      </w:r>
      <w:r>
        <w:t xml:space="preserve"> Day 4: Collect Ten Content Angles From Niche</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4 of the 30-Day AI Video Content Engine Challenge.</w:t>
      </w:r>
    </w:p>
    <w:p>
      <w:pPr>
        <w:keepNext w:val="0"/>
        <w:keepLines w:val="0"/>
        <w:widowControl/>
        <w:spacing w:before="0" w:after="120" w:line="259" w:lineRule="auto"/>
      </w:pPr>
      <w:r>
        <w:t>Today your task is to collect ten content angles from one niche.</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"Mistake, checklist, story, demo, myth, quick tip, comparison, workflow, example, and next step."</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AI Image Generator. That matters later because your tool can only work well when your idea, prompt, visual direction, or next step is clear first.</w:t>
      </w:r>
    </w:p>
    <w:p>
      <w:pPr>
        <w:keepNext w:val="0"/>
        <w:keepLines w:val="0"/>
        <w:widowControl/>
        <w:spacing w:before="0" w:after="120" w:line="259" w:lineRule="auto"/>
      </w:pPr>
      <w:r>
        <w:t>Tomorrow, we will turn one angle into three video hooks.</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5 - Turn one angle into three video hooks</w:t>
      </w:r>
    </w:p>
    <w:p>
      <w:pPr>
        <w:keepNext w:val="0"/>
        <w:keepLines w:val="0"/>
        <w:widowControl/>
        <w:spacing w:before="0" w:after="120" w:line="259" w:lineRule="auto"/>
      </w:pPr>
      <w:r>
        <w:rPr>
          <w:b/>
        </w:rPr>
        <w:t>Subject line:</w:t>
      </w:r>
      <w:r>
        <w:t xml:space="preserve"> Day 5: Turn Angle Into Three Video Hooks</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5 of the 30-Day AI Video Content Engine Challenge.</w:t>
      </w:r>
    </w:p>
    <w:p>
      <w:pPr>
        <w:keepNext w:val="0"/>
        <w:keepLines w:val="0"/>
        <w:widowControl/>
        <w:spacing w:before="0" w:after="120" w:line="259" w:lineRule="auto"/>
      </w:pPr>
      <w:r>
        <w:t>Today your task is to turn one angle into three video hooks.</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"Hook 1: Still creating every video from scratch? Hook 2: One idea can become five reels. Hook 3: Your content lane may be too broad."</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Video Editor. That matters later because your tool can only work well when your idea, prompt, visual direction, or next step is clear first.</w:t>
      </w:r>
    </w:p>
    <w:p>
      <w:pPr>
        <w:keepNext w:val="0"/>
        <w:keepLines w:val="0"/>
        <w:widowControl/>
        <w:spacing w:before="0" w:after="120" w:line="259" w:lineRule="auto"/>
      </w:pPr>
      <w:r>
        <w:t>Tomorrow, we will create your first plain-language video prompt.</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6 - Create your first plain-language video prompt</w:t>
      </w:r>
    </w:p>
    <w:p>
      <w:pPr>
        <w:keepNext w:val="0"/>
        <w:keepLines w:val="0"/>
        <w:widowControl/>
        <w:spacing w:before="0" w:after="120" w:line="259" w:lineRule="auto"/>
      </w:pPr>
      <w:r>
        <w:rPr>
          <w:b/>
        </w:rPr>
        <w:t>Subject line:</w:t>
      </w:r>
      <w:r>
        <w:t xml:space="preserve"> Day 6: Create First Plain-Language Video Prompt</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6 of the 30-Day AI Video Content Engine Challenge.</w:t>
      </w:r>
    </w:p>
    <w:p>
      <w:pPr>
        <w:keepNext w:val="0"/>
        <w:keepLines w:val="0"/>
        <w:widowControl/>
        <w:spacing w:before="0" w:after="120" w:line="259" w:lineRule="auto"/>
      </w:pPr>
      <w:r>
        <w:t>Today your task is to create your first plain-language video prompt.</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"Create a vertical short video showing a creator turning one niche idea into three clean video concepts."</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Cashflow Sources. That matters later because your tool can only work well when your idea, prompt, visual direction, or next step is clear first.</w:t>
      </w:r>
    </w:p>
    <w:p>
      <w:pPr>
        <w:keepNext w:val="0"/>
        <w:keepLines w:val="0"/>
        <w:widowControl/>
        <w:spacing w:before="0" w:after="120" w:line="259" w:lineRule="auto"/>
      </w:pPr>
      <w:r>
        <w:t>Tomorrow, we will improve the prompt with clearer motion and mood.</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7 - Improve the prompt with clearer motion and mood</w:t>
      </w:r>
    </w:p>
    <w:p>
      <w:pPr>
        <w:keepNext w:val="0"/>
        <w:keepLines w:val="0"/>
        <w:widowControl/>
        <w:spacing w:before="0" w:after="120" w:line="259" w:lineRule="auto"/>
      </w:pPr>
      <w:r>
        <w:rPr>
          <w:b/>
        </w:rPr>
        <w:t>Subject line:</w:t>
      </w:r>
      <w:r>
        <w:t xml:space="preserve"> Day 7: Improve The Prompt With Clearer Motion And Mood</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7 of the 30-Day AI Video Content Engine Challenge.</w:t>
      </w:r>
    </w:p>
    <w:p>
      <w:pPr>
        <w:keepNext w:val="0"/>
        <w:keepLines w:val="0"/>
        <w:widowControl/>
        <w:spacing w:before="0" w:after="120" w:line="259" w:lineRule="auto"/>
      </w:pPr>
      <w:r>
        <w:t>Today your task is to improve the prompt with clearer motion and mood.</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"Add motion, mood, platform, and purpose before generating."</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commercial rights. That matters later because your tool can only work well when your idea, prompt, visual direction, or next step is clear first.</w:t>
      </w:r>
    </w:p>
    <w:p>
      <w:pPr>
        <w:keepNext w:val="0"/>
        <w:keepLines w:val="0"/>
        <w:widowControl/>
        <w:spacing w:before="0" w:after="120" w:line="259" w:lineRule="auto"/>
      </w:pPr>
      <w:r>
        <w:t>Tomorrow, we will pick one image-to-video idea.</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8 - Pick one image-to-video idea</w:t>
      </w:r>
    </w:p>
    <w:p>
      <w:pPr>
        <w:keepNext w:val="0"/>
        <w:keepLines w:val="0"/>
        <w:widowControl/>
        <w:spacing w:before="0" w:after="120" w:line="259" w:lineRule="auto"/>
      </w:pPr>
      <w:r>
        <w:rPr>
          <w:b/>
        </w:rPr>
        <w:t>Subject line:</w:t>
      </w:r>
      <w:r>
        <w:t xml:space="preserve"> Day 8: Pick Image-To-Video Idea</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8 of the 30-Day AI Video Content Engine Challenge.</w:t>
      </w:r>
    </w:p>
    <w:p>
      <w:pPr>
        <w:keepNext w:val="0"/>
        <w:keepLines w:val="0"/>
        <w:widowControl/>
        <w:spacing w:before="0" w:after="120" w:line="259" w:lineRule="auto"/>
      </w:pPr>
      <w:r>
        <w:t>Today your task is to pick one image-to-video idea.</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"Turn a product photo into a short motion ad concept with a clean intro and readable overlay."</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AI Snap Motion. That matters later because your tool can only work well when your idea, prompt, visual direction, or next step is clear first.</w:t>
      </w:r>
    </w:p>
    <w:p>
      <w:pPr>
        <w:keepNext w:val="0"/>
        <w:keepLines w:val="0"/>
        <w:widowControl/>
        <w:spacing w:before="0" w:after="120" w:line="259" w:lineRule="auto"/>
      </w:pPr>
      <w:r>
        <w:t>Tomorrow, we will create a text-to-video concept.</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9 - Create a text-to-video concept</w:t>
      </w:r>
    </w:p>
    <w:p>
      <w:pPr>
        <w:keepNext w:val="0"/>
        <w:keepLines w:val="0"/>
        <w:widowControl/>
        <w:spacing w:before="0" w:after="120" w:line="259" w:lineRule="auto"/>
      </w:pPr>
      <w:r>
        <w:rPr>
          <w:b/>
        </w:rPr>
        <w:t>Subject line:</w:t>
      </w:r>
      <w:r>
        <w:t xml:space="preserve"> Day 9: Create A Text-To-Video Concept</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9 of the 30-Day AI Video Content Engine Challenge.</w:t>
      </w:r>
    </w:p>
    <w:p>
      <w:pPr>
        <w:keepNext w:val="0"/>
        <w:keepLines w:val="0"/>
        <w:widowControl/>
        <w:spacing w:before="0" w:after="120" w:line="259" w:lineRule="auto"/>
      </w:pPr>
      <w:r>
        <w:t>Today your task is to create a text-to-video concept.</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"Create a faceless educational video about planning better content prompts."</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Prompt-to-Motion. That matters later because your tool can only work well when your idea, prompt, visual direction, or next step is clear first.</w:t>
      </w:r>
    </w:p>
    <w:p>
      <w:pPr>
        <w:keepNext w:val="0"/>
        <w:keepLines w:val="0"/>
        <w:widowControl/>
        <w:spacing w:before="0" w:after="120" w:line="259" w:lineRule="auto"/>
      </w:pPr>
      <w:r>
        <w:t>Tomorrow, we will generate a supporting ai image idea.</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10 - Generate a supporting AI image idea</w:t>
      </w:r>
    </w:p>
    <w:p>
      <w:pPr>
        <w:keepNext w:val="0"/>
        <w:keepLines w:val="0"/>
        <w:widowControl/>
        <w:spacing w:before="0" w:after="120" w:line="259" w:lineRule="auto"/>
      </w:pPr>
      <w:r>
        <w:rPr>
          <w:b/>
        </w:rPr>
        <w:t>Subject line:</w:t>
      </w:r>
      <w:r>
        <w:t xml:space="preserve"> Day 10: Generate A Supporting Ai Image Idea</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10 of the 30-Day AI Video Content Engine Challenge.</w:t>
      </w:r>
    </w:p>
    <w:p>
      <w:pPr>
        <w:keepNext w:val="0"/>
        <w:keepLines w:val="0"/>
        <w:widowControl/>
        <w:spacing w:before="0" w:after="120" w:line="259" w:lineRule="auto"/>
      </w:pPr>
      <w:r>
        <w:t>Today your task is to generate a supporting ai image idea.</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"Create a clean thumbnail-style image showing stacked content cards and a simple dashboard."</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Prompt Enhancer. That matters later because your tool can only work well when your idea, prompt, visual direction, or next step is clear first.</w:t>
      </w:r>
    </w:p>
    <w:p>
      <w:pPr>
        <w:keepNext w:val="0"/>
        <w:keepLines w:val="0"/>
        <w:widowControl/>
        <w:spacing w:before="0" w:after="120" w:line="259" w:lineRule="auto"/>
      </w:pPr>
      <w:r>
        <w:t>Tomorrow, we will plan a simple branded video style.</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11 - Plan a simple branded video style</w:t>
      </w:r>
    </w:p>
    <w:p>
      <w:pPr>
        <w:keepNext w:val="0"/>
        <w:keepLines w:val="0"/>
        <w:widowControl/>
        <w:spacing w:before="0" w:after="120" w:line="259" w:lineRule="auto"/>
      </w:pPr>
      <w:r>
        <w:rPr>
          <w:b/>
        </w:rPr>
        <w:t>Subject line:</w:t>
      </w:r>
      <w:r>
        <w:t xml:space="preserve"> Day 11: Plan A Simple Branded Video Style</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11 of the 30-Day AI Video Content Engine Challenge.</w:t>
      </w:r>
    </w:p>
    <w:p>
      <w:pPr>
        <w:keepNext w:val="0"/>
        <w:keepLines w:val="0"/>
        <w:widowControl/>
        <w:spacing w:before="0" w:after="120" w:line="259" w:lineRule="auto"/>
      </w:pPr>
      <w:r>
        <w:t>Today your task is to plan a simple branded video style.</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"Use the same text style, color mood, and pacing for one content lane."</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AI Image Generator. That matters later because your tool can only work well when your idea, prompt, visual direction, or next step is clear first.</w:t>
      </w:r>
    </w:p>
    <w:p>
      <w:pPr>
        <w:keepNext w:val="0"/>
        <w:keepLines w:val="0"/>
        <w:widowControl/>
        <w:spacing w:before="0" w:after="120" w:line="259" w:lineRule="auto"/>
      </w:pPr>
      <w:r>
        <w:t>Tomorrow, we will write a short caption that matches the video.</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12 - Write a short caption that matches the video</w:t>
      </w:r>
    </w:p>
    <w:p>
      <w:pPr>
        <w:keepNext w:val="0"/>
        <w:keepLines w:val="0"/>
        <w:widowControl/>
        <w:spacing w:before="0" w:after="120" w:line="259" w:lineRule="auto"/>
      </w:pPr>
      <w:r>
        <w:rPr>
          <w:b/>
        </w:rPr>
        <w:t>Subject line:</w:t>
      </w:r>
      <w:r>
        <w:t xml:space="preserve"> Day 12: Write A Short Caption That Matches The Video</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12 of the 30-Day AI Video Content Engine Challenge.</w:t>
      </w:r>
    </w:p>
    <w:p>
      <w:pPr>
        <w:keepNext w:val="0"/>
        <w:keepLines w:val="0"/>
        <w:widowControl/>
        <w:spacing w:before="0" w:after="120" w:line="259" w:lineRule="auto"/>
      </w:pPr>
      <w:r>
        <w:t>Today your task is to write a short caption that matches the video.</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"Use this caption line: One clear idea. One short video. One next step."</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Video Editor. That matters later because your tool can only work well when your idea, prompt, visual direction, or next step is clear first.</w:t>
      </w:r>
    </w:p>
    <w:p>
      <w:pPr>
        <w:keepNext w:val="0"/>
        <w:keepLines w:val="0"/>
        <w:widowControl/>
        <w:spacing w:before="0" w:after="120" w:line="259" w:lineRule="auto"/>
      </w:pPr>
      <w:r>
        <w:t>Tomorrow, we will add a soft monetization path.</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13 - Add a soft monetization path</w:t>
      </w:r>
    </w:p>
    <w:p>
      <w:pPr>
        <w:keepNext w:val="0"/>
        <w:keepLines w:val="0"/>
        <w:widowControl/>
        <w:spacing w:before="0" w:after="120" w:line="259" w:lineRule="auto"/>
      </w:pPr>
      <w:r>
        <w:rPr>
          <w:b/>
        </w:rPr>
        <w:t>Subject line:</w:t>
      </w:r>
      <w:r>
        <w:t xml:space="preserve"> Day 13: Add A Soft Monetization Path</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13 of the 30-Day AI Video Content Engine Challenge.</w:t>
      </w:r>
    </w:p>
    <w:p>
      <w:pPr>
        <w:keepNext w:val="0"/>
        <w:keepLines w:val="0"/>
        <w:widowControl/>
        <w:spacing w:before="0" w:after="120" w:line="259" w:lineRule="auto"/>
      </w:pPr>
      <w:r>
        <w:t>Today your task is to add a soft monetization path.</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"CTA: Get the checklist before you create your next content batch."</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Cashflow Sources. That matters later because your tool can only work well when your idea, prompt, visual direction, or next step is clear first.</w:t>
      </w:r>
    </w:p>
    <w:p>
      <w:pPr>
        <w:keepNext w:val="0"/>
        <w:keepLines w:val="0"/>
        <w:widowControl/>
        <w:spacing w:before="0" w:after="120" w:line="259" w:lineRule="auto"/>
      </w:pPr>
      <w:r>
        <w:t>Tomorrow, we will create a content batch plan.</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14 - Create a content batch plan</w:t>
      </w:r>
    </w:p>
    <w:p>
      <w:pPr>
        <w:keepNext w:val="0"/>
        <w:keepLines w:val="0"/>
        <w:widowControl/>
        <w:spacing w:before="0" w:after="120" w:line="259" w:lineRule="auto"/>
      </w:pPr>
      <w:r>
        <w:rPr>
          <w:b/>
        </w:rPr>
        <w:t>Subject line:</w:t>
      </w:r>
      <w:r>
        <w:t xml:space="preserve"> Day 14: Create A Content Batch Plan</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14 of the 30-Day AI Video Content Engine Challenge.</w:t>
      </w:r>
    </w:p>
    <w:p>
      <w:pPr>
        <w:keepNext w:val="0"/>
        <w:keepLines w:val="0"/>
        <w:widowControl/>
        <w:spacing w:before="0" w:after="120" w:line="259" w:lineRule="auto"/>
      </w:pPr>
      <w:r>
        <w:t>Today your task is to create a content batch plan.</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"Plan hooks on Monday, prompts on Tuesday, visuals on Wednesday, edits on Thursday, review on Friday."</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commercial rights. That matters later because your tool can only work well when your idea, prompt, visual direction, or next step is clear first.</w:t>
      </w:r>
    </w:p>
    <w:p>
      <w:pPr>
        <w:keepNext w:val="0"/>
        <w:keepLines w:val="0"/>
        <w:widowControl/>
        <w:spacing w:before="0" w:after="120" w:line="259" w:lineRule="auto"/>
      </w:pPr>
      <w:r>
        <w:t>Tomorrow, we will turn one core idea into five variations.</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15 - Turn one core idea into five variations</w:t>
      </w:r>
    </w:p>
    <w:p>
      <w:pPr>
        <w:keepNext w:val="0"/>
        <w:keepLines w:val="0"/>
        <w:widowControl/>
        <w:spacing w:before="0" w:after="120" w:line="259" w:lineRule="auto"/>
      </w:pPr>
      <w:r>
        <w:rPr>
          <w:b/>
        </w:rPr>
        <w:t>Subject line:</w:t>
      </w:r>
      <w:r>
        <w:t xml:space="preserve"> Day 15: Turn Core Idea Into Five Variations</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15 of the 30-Day AI Video Content Engine Challenge.</w:t>
      </w:r>
    </w:p>
    <w:p>
      <w:pPr>
        <w:keepNext w:val="0"/>
        <w:keepLines w:val="0"/>
        <w:widowControl/>
        <w:spacing w:before="0" w:after="120" w:line="259" w:lineRule="auto"/>
      </w:pPr>
      <w:r>
        <w:t>Today your task is to turn one core idea into five variations.</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"Turn one prompt idea into a demo, tip, mistake, story, and checklist video."</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AI Snap Motion. That matters later because your tool can only work well when your idea, prompt, visual direction, or next step is clear first.</w:t>
      </w:r>
    </w:p>
    <w:p>
      <w:pPr>
        <w:keepNext w:val="0"/>
        <w:keepLines w:val="0"/>
        <w:widowControl/>
        <w:spacing w:before="0" w:after="120" w:line="259" w:lineRule="auto"/>
      </w:pPr>
      <w:r>
        <w:t>Tomorrow, we will use a checklist before publishing.</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16 - Use a checklist before publishing</w:t>
      </w:r>
    </w:p>
    <w:p>
      <w:pPr>
        <w:keepNext w:val="0"/>
        <w:keepLines w:val="0"/>
        <w:widowControl/>
        <w:spacing w:before="0" w:after="120" w:line="259" w:lineRule="auto"/>
      </w:pPr>
      <w:r>
        <w:rPr>
          <w:b/>
        </w:rPr>
        <w:t>Subject line:</w:t>
      </w:r>
      <w:r>
        <w:t xml:space="preserve"> Day 16: Use A Checklist Before Publishing</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16 of the 30-Day AI Video Content Engine Challenge.</w:t>
      </w:r>
    </w:p>
    <w:p>
      <w:pPr>
        <w:keepNext w:val="0"/>
        <w:keepLines w:val="0"/>
        <w:widowControl/>
        <w:spacing w:before="0" w:after="120" w:line="259" w:lineRule="auto"/>
      </w:pPr>
      <w:r>
        <w:t>Today your task is to use a checklist before publishing.</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"Check the hook, visual, caption, CTA, platform fit, and next action."</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Prompt-to-Motion. That matters later because your tool can only work well when your idea, prompt, visual direction, or next step is clear first.</w:t>
      </w:r>
    </w:p>
    <w:p>
      <w:pPr>
        <w:keepNext w:val="0"/>
        <w:keepLines w:val="0"/>
        <w:widowControl/>
        <w:spacing w:before="0" w:after="120" w:line="259" w:lineRule="auto"/>
      </w:pPr>
      <w:r>
        <w:t>Tomorrow, we will make one product or affiliate post less salesy.</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17 - Make one product or affiliate post less salesy</w:t>
      </w:r>
    </w:p>
    <w:p>
      <w:pPr>
        <w:keepNext w:val="0"/>
        <w:keepLines w:val="0"/>
        <w:widowControl/>
        <w:spacing w:before="0" w:after="120" w:line="259" w:lineRule="auto"/>
      </w:pPr>
      <w:r>
        <w:rPr>
          <w:b/>
        </w:rPr>
        <w:t>Subject line:</w:t>
      </w:r>
      <w:r>
        <w:t xml:space="preserve"> Day 17: Make Product Or Affiliate Post Less Salesy</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17 of the 30-Day AI Video Content Engine Challenge.</w:t>
      </w:r>
    </w:p>
    <w:p>
      <w:pPr>
        <w:keepNext w:val="0"/>
        <w:keepLines w:val="0"/>
        <w:widowControl/>
        <w:spacing w:before="0" w:after="120" w:line="259" w:lineRule="auto"/>
      </w:pPr>
      <w:r>
        <w:t>Today your task is to make one product or affiliate post less salesy.</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"Instead of saying buy this, explain the problem it helps organize."</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Prompt Enhancer. That matters later because your tool can only work well when your idea, prompt, visual direction, or next step is clear first.</w:t>
      </w:r>
    </w:p>
    <w:p>
      <w:pPr>
        <w:keepNext w:val="0"/>
        <w:keepLines w:val="0"/>
        <w:widowControl/>
        <w:spacing w:before="0" w:after="120" w:line="259" w:lineRule="auto"/>
      </w:pPr>
      <w:r>
        <w:t>Tomorrow, we will create one client-style video concept.</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18 - Create one client-style video concept</w:t>
      </w:r>
    </w:p>
    <w:p>
      <w:pPr>
        <w:keepNext w:val="0"/>
        <w:keepLines w:val="0"/>
        <w:widowControl/>
        <w:spacing w:before="0" w:after="120" w:line="259" w:lineRule="auto"/>
      </w:pPr>
      <w:r>
        <w:rPr>
          <w:b/>
        </w:rPr>
        <w:t>Subject line:</w:t>
      </w:r>
      <w:r>
        <w:t xml:space="preserve"> Day 18: Create Client-Style Video Concept</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18 of the 30-Day AI Video Content Engine Challenge.</w:t>
      </w:r>
    </w:p>
    <w:p>
      <w:pPr>
        <w:keepNext w:val="0"/>
        <w:keepLines w:val="0"/>
        <w:widowControl/>
        <w:spacing w:before="0" w:after="120" w:line="259" w:lineRule="auto"/>
      </w:pPr>
      <w:r>
        <w:t>Today your task is to create one client-style video concept.</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"Create a video concept for a local restaurant using one food photo and a clean motion effect."</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AI Image Generator. That matters later because your tool can only work well when your idea, prompt, visual direction, or next step is clear first.</w:t>
      </w:r>
    </w:p>
    <w:p>
      <w:pPr>
        <w:keepNext w:val="0"/>
        <w:keepLines w:val="0"/>
        <w:widowControl/>
        <w:spacing w:before="0" w:after="120" w:line="259" w:lineRule="auto"/>
      </w:pPr>
      <w:r>
        <w:t>Tomorrow, we will create one educational short-form concept.</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19 - Create one educational short-form concept</w:t>
      </w:r>
    </w:p>
    <w:p>
      <w:pPr>
        <w:keepNext w:val="0"/>
        <w:keepLines w:val="0"/>
        <w:widowControl/>
        <w:spacing w:before="0" w:after="120" w:line="259" w:lineRule="auto"/>
      </w:pPr>
      <w:r>
        <w:rPr>
          <w:b/>
        </w:rPr>
        <w:t>Subject line:</w:t>
      </w:r>
      <w:r>
        <w:t xml:space="preserve"> Day 19: Create Educational Short-Form Concept</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19 of the 30-Day AI Video Content Engine Challenge.</w:t>
      </w:r>
    </w:p>
    <w:p>
      <w:pPr>
        <w:keepNext w:val="0"/>
        <w:keepLines w:val="0"/>
        <w:widowControl/>
        <w:spacing w:before="0" w:after="120" w:line="259" w:lineRule="auto"/>
      </w:pPr>
      <w:r>
        <w:t>Today your task is to create one educational short-form concept.</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"Teach one tiny lesson, then invite the viewer to take the next step."</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Video Editor. That matters later because your tool can only work well when your idea, prompt, visual direction, or next step is clear first.</w:t>
      </w:r>
    </w:p>
    <w:p>
      <w:pPr>
        <w:keepNext w:val="0"/>
        <w:keepLines w:val="0"/>
        <w:widowControl/>
        <w:spacing w:before="0" w:after="120" w:line="259" w:lineRule="auto"/>
      </w:pPr>
      <w:r>
        <w:t>Tomorrow, we will create one story-based short-form concept.</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20 - Create one story-based short-form concept</w:t>
      </w:r>
    </w:p>
    <w:p>
      <w:pPr>
        <w:keepNext w:val="0"/>
        <w:keepLines w:val="0"/>
        <w:widowControl/>
        <w:spacing w:before="0" w:after="120" w:line="259" w:lineRule="auto"/>
      </w:pPr>
      <w:r>
        <w:rPr>
          <w:b/>
        </w:rPr>
        <w:t>Subject line:</w:t>
      </w:r>
      <w:r>
        <w:t xml:space="preserve"> Day 20: Create Story-Based Short-Form Concept</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20 of the 30-Day AI Video Content Engine Challenge.</w:t>
      </w:r>
    </w:p>
    <w:p>
      <w:pPr>
        <w:keepNext w:val="0"/>
        <w:keepLines w:val="0"/>
        <w:widowControl/>
        <w:spacing w:before="0" w:after="120" w:line="259" w:lineRule="auto"/>
      </w:pPr>
      <w:r>
        <w:t>Today your task is to create one story-based short-form concept.</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"Show the messy before, the cleaner process, and the practical next move."</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Cashflow Sources. That matters later because your tool can only work well when your idea, prompt, visual direction, or next step is clear first.</w:t>
      </w:r>
    </w:p>
    <w:p>
      <w:pPr>
        <w:keepNext w:val="0"/>
        <w:keepLines w:val="0"/>
        <w:widowControl/>
        <w:spacing w:before="0" w:after="120" w:line="259" w:lineRule="auto"/>
      </w:pPr>
      <w:r>
        <w:t>Tomorrow, we will build a weekly posting rhythm.</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21 - Build a weekly posting rhythm</w:t>
      </w:r>
    </w:p>
    <w:p>
      <w:pPr>
        <w:keepNext w:val="0"/>
        <w:keepLines w:val="0"/>
        <w:widowControl/>
        <w:spacing w:before="0" w:after="120" w:line="259" w:lineRule="auto"/>
      </w:pPr>
      <w:r>
        <w:rPr>
          <w:b/>
        </w:rPr>
        <w:t>Subject line:</w:t>
      </w:r>
      <w:r>
        <w:t xml:space="preserve"> Day 21: Build A Weekly Posting Rhythm</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21 of the 30-Day AI Video Content Engine Challenge.</w:t>
      </w:r>
    </w:p>
    <w:p>
      <w:pPr>
        <w:keepNext w:val="0"/>
        <w:keepLines w:val="0"/>
        <w:widowControl/>
        <w:spacing w:before="0" w:after="120" w:line="259" w:lineRule="auto"/>
      </w:pPr>
      <w:r>
        <w:t>Today your task is to build a weekly posting rhythm.</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"Choose three posting days and one review day."</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commercial rights. That matters later because your tool can only work well when your idea, prompt, visual direction, or next step is clear first.</w:t>
      </w:r>
    </w:p>
    <w:p>
      <w:pPr>
        <w:keepNext w:val="0"/>
        <w:keepLines w:val="0"/>
        <w:widowControl/>
        <w:spacing w:before="0" w:after="120" w:line="259" w:lineRule="auto"/>
      </w:pPr>
      <w:r>
        <w:t>Tomorrow, we will match video formats to platforms.</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22 - Match video formats to platforms</w:t>
      </w:r>
    </w:p>
    <w:p>
      <w:pPr>
        <w:keepNext w:val="0"/>
        <w:keepLines w:val="0"/>
        <w:widowControl/>
        <w:spacing w:before="0" w:after="120" w:line="259" w:lineRule="auto"/>
      </w:pPr>
      <w:r>
        <w:rPr>
          <w:b/>
        </w:rPr>
        <w:t>Subject line:</w:t>
      </w:r>
      <w:r>
        <w:t xml:space="preserve"> Day 22: Match Video Formats To Platforms</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22 of the 30-Day AI Video Content Engine Challenge.</w:t>
      </w:r>
    </w:p>
    <w:p>
      <w:pPr>
        <w:keepNext w:val="0"/>
        <w:keepLines w:val="0"/>
        <w:widowControl/>
        <w:spacing w:before="0" w:after="120" w:line="259" w:lineRule="auto"/>
      </w:pPr>
      <w:r>
        <w:t>Today your task is to match video formats to platforms.</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"Use faster hooks for TikTok and Reels, then clearer context for Shorts descriptions."</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AI Snap Motion. That matters later because your tool can only work well when your idea, prompt, visual direction, or next step is clear first.</w:t>
      </w:r>
    </w:p>
    <w:p>
      <w:pPr>
        <w:keepNext w:val="0"/>
        <w:keepLines w:val="0"/>
        <w:widowControl/>
        <w:spacing w:before="0" w:after="120" w:line="259" w:lineRule="auto"/>
      </w:pPr>
      <w:r>
        <w:t>Tomorrow, we will write a reusable prompt template.</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23 - Write a reusable prompt template</w:t>
      </w:r>
    </w:p>
    <w:p>
      <w:pPr>
        <w:keepNext w:val="0"/>
        <w:keepLines w:val="0"/>
        <w:widowControl/>
        <w:spacing w:before="0" w:after="120" w:line="259" w:lineRule="auto"/>
      </w:pPr>
      <w:r>
        <w:rPr>
          <w:b/>
        </w:rPr>
        <w:t>Subject line:</w:t>
      </w:r>
      <w:r>
        <w:t xml:space="preserve"> Day 23: Write A Reusable Prompt Template</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23 of the 30-Day AI Video Content Engine Challenge.</w:t>
      </w:r>
    </w:p>
    <w:p>
      <w:pPr>
        <w:keepNext w:val="0"/>
        <w:keepLines w:val="0"/>
        <w:widowControl/>
        <w:spacing w:before="0" w:after="120" w:line="259" w:lineRule="auto"/>
      </w:pPr>
      <w:r>
        <w:t>Today your task is to write a reusable prompt template.</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"Create a vertical video about [topic] for [viewer], with [motion], [mood], and [CTA]."</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Prompt-to-Motion. That matters later because your tool can only work well when your idea, prompt, visual direction, or next step is clear first.</w:t>
      </w:r>
    </w:p>
    <w:p>
      <w:pPr>
        <w:keepNext w:val="0"/>
        <w:keepLines w:val="0"/>
        <w:widowControl/>
        <w:spacing w:before="0" w:after="120" w:line="259" w:lineRule="auto"/>
      </w:pPr>
      <w:r>
        <w:t>Tomorrow, we will create a simple review sheet.</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24 - Create a simple review sheet</w:t>
      </w:r>
    </w:p>
    <w:p>
      <w:pPr>
        <w:keepNext w:val="0"/>
        <w:keepLines w:val="0"/>
        <w:widowControl/>
        <w:spacing w:before="0" w:after="120" w:line="259" w:lineRule="auto"/>
      </w:pPr>
      <w:r>
        <w:rPr>
          <w:b/>
        </w:rPr>
        <w:t>Subject line:</w:t>
      </w:r>
      <w:r>
        <w:t xml:space="preserve"> Day 24: Create A Simple Review Sheet</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24 of the 30-Day AI Video Content Engine Challenge.</w:t>
      </w:r>
    </w:p>
    <w:p>
      <w:pPr>
        <w:keepNext w:val="0"/>
        <w:keepLines w:val="0"/>
        <w:widowControl/>
        <w:spacing w:before="0" w:after="120" w:line="259" w:lineRule="auto"/>
      </w:pPr>
      <w:r>
        <w:t>Today your task is to create a simple review sheet.</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"Score each post from 1 to 5 for hook, visual, caption, CTA, and fit."</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Prompt Enhancer. That matters later because your tool can only work well when your idea, prompt, visual direction, or next step is clear first.</w:t>
      </w:r>
    </w:p>
    <w:p>
      <w:pPr>
        <w:keepNext w:val="0"/>
        <w:keepLines w:val="0"/>
        <w:widowControl/>
        <w:spacing w:before="0" w:after="120" w:line="259" w:lineRule="auto"/>
      </w:pPr>
      <w:r>
        <w:t>Tomorrow, we will improve weak hooks.</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25 - Improve weak hooks</w:t>
      </w:r>
    </w:p>
    <w:p>
      <w:pPr>
        <w:keepNext w:val="0"/>
        <w:keepLines w:val="0"/>
        <w:widowControl/>
        <w:spacing w:before="0" w:after="120" w:line="259" w:lineRule="auto"/>
      </w:pPr>
      <w:r>
        <w:rPr>
          <w:b/>
        </w:rPr>
        <w:t>Subject line:</w:t>
      </w:r>
      <w:r>
        <w:t xml:space="preserve"> Day 25: Improve Weak Hooks</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25 of the 30-Day AI Video Content Engine Challenge.</w:t>
      </w:r>
    </w:p>
    <w:p>
      <w:pPr>
        <w:keepNext w:val="0"/>
        <w:keepLines w:val="0"/>
        <w:widowControl/>
        <w:spacing w:before="0" w:after="120" w:line="259" w:lineRule="auto"/>
      </w:pPr>
      <w:r>
        <w:t>Today your task is to improve weak hooks.</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"Replace broad hooks with specific viewer problems."</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AI Image Generator. That matters later because your tool can only work well when your idea, prompt, visual direction, or next step is clear first.</w:t>
      </w:r>
    </w:p>
    <w:p>
      <w:pPr>
        <w:keepNext w:val="0"/>
        <w:keepLines w:val="0"/>
        <w:widowControl/>
        <w:spacing w:before="0" w:after="120" w:line="259" w:lineRule="auto"/>
      </w:pPr>
      <w:r>
        <w:t>Tomorrow, we will improve weak calls to action.</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26 - Improve weak calls to action</w:t>
      </w:r>
    </w:p>
    <w:p>
      <w:pPr>
        <w:keepNext w:val="0"/>
        <w:keepLines w:val="0"/>
        <w:widowControl/>
        <w:spacing w:before="0" w:after="120" w:line="259" w:lineRule="auto"/>
      </w:pPr>
      <w:r>
        <w:rPr>
          <w:b/>
        </w:rPr>
        <w:t>Subject line:</w:t>
      </w:r>
      <w:r>
        <w:t xml:space="preserve"> Day 26: Improve Weak Calls To Action</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26 of the 30-Day AI Video Content Engine Challenge.</w:t>
      </w:r>
    </w:p>
    <w:p>
      <w:pPr>
        <w:keepNext w:val="0"/>
        <w:keepLines w:val="0"/>
        <w:widowControl/>
        <w:spacing w:before="0" w:after="120" w:line="259" w:lineRule="auto"/>
      </w:pPr>
      <w:r>
        <w:t>Today your task is to improve weak calls to action.</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"Tell viewers exactly what to do next, without adding three choices."</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Video Editor. That matters later because your tool can only work well when your idea, prompt, visual direction, or next step is clear first.</w:t>
      </w:r>
    </w:p>
    <w:p>
      <w:pPr>
        <w:keepNext w:val="0"/>
        <w:keepLines w:val="0"/>
        <w:widowControl/>
        <w:spacing w:before="0" w:after="120" w:line="259" w:lineRule="auto"/>
      </w:pPr>
      <w:r>
        <w:t>Tomorrow, we will plan a small content series.</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27 - Plan a small content series</w:t>
      </w:r>
    </w:p>
    <w:p>
      <w:pPr>
        <w:keepNext w:val="0"/>
        <w:keepLines w:val="0"/>
        <w:widowControl/>
        <w:spacing w:before="0" w:after="120" w:line="259" w:lineRule="auto"/>
      </w:pPr>
      <w:r>
        <w:rPr>
          <w:b/>
        </w:rPr>
        <w:t>Subject line:</w:t>
      </w:r>
      <w:r>
        <w:t xml:space="preserve"> Day 27: Plan A Small Content Series</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27 of the 30-Day AI Video Content Engine Challenge.</w:t>
      </w:r>
    </w:p>
    <w:p>
      <w:pPr>
        <w:keepNext w:val="0"/>
        <w:keepLines w:val="0"/>
        <w:widowControl/>
        <w:spacing w:before="0" w:after="120" w:line="259" w:lineRule="auto"/>
      </w:pPr>
      <w:r>
        <w:t>Today your task is to plan a small content series.</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"Create a five-part series around one viewer problem."</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Cashflow Sources. That matters later because your tool can only work well when your idea, prompt, visual direction, or next step is clear first.</w:t>
      </w:r>
    </w:p>
    <w:p>
      <w:pPr>
        <w:keepNext w:val="0"/>
        <w:keepLines w:val="0"/>
        <w:widowControl/>
        <w:spacing w:before="0" w:after="120" w:line="259" w:lineRule="auto"/>
      </w:pPr>
      <w:r>
        <w:t>Tomorrow, we will package your workflow for a client or campaign.</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28 - Package your workflow for a client or campaign</w:t>
      </w:r>
    </w:p>
    <w:p>
      <w:pPr>
        <w:keepNext w:val="0"/>
        <w:keepLines w:val="0"/>
        <w:widowControl/>
        <w:spacing w:before="0" w:after="120" w:line="259" w:lineRule="auto"/>
      </w:pPr>
      <w:r>
        <w:rPr>
          <w:b/>
        </w:rPr>
        <w:t>Subject line:</w:t>
      </w:r>
      <w:r>
        <w:t xml:space="preserve"> Day 28: Package Workflow For A Client Or Campaign</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28 of the 30-Day AI Video Content Engine Challenge.</w:t>
      </w:r>
    </w:p>
    <w:p>
      <w:pPr>
        <w:keepNext w:val="0"/>
        <w:keepLines w:val="0"/>
        <w:widowControl/>
        <w:spacing w:before="0" w:after="120" w:line="259" w:lineRule="auto"/>
      </w:pPr>
      <w:r>
        <w:t>Today your task is to package your workflow for a client or campaign.</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"Package the workflow as research, prompt planning, video creation, captions, and review."</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commercial rights. That matters later because your tool can only work well when your idea, prompt, visual direction, or next step is clear first.</w:t>
      </w:r>
    </w:p>
    <w:p>
      <w:pPr>
        <w:keepNext w:val="0"/>
        <w:keepLines w:val="0"/>
        <w:widowControl/>
        <w:spacing w:before="0" w:after="120" w:line="259" w:lineRule="auto"/>
      </w:pPr>
      <w:r>
        <w:t>Tomorrow, we will review your 30-day content engine.</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29 - Review your 30-day content engine</w:t>
      </w:r>
    </w:p>
    <w:p>
      <w:pPr>
        <w:keepNext w:val="0"/>
        <w:keepLines w:val="0"/>
        <w:widowControl/>
        <w:spacing w:before="0" w:after="120" w:line="259" w:lineRule="auto"/>
      </w:pPr>
      <w:r>
        <w:rPr>
          <w:b/>
        </w:rPr>
        <w:t>Subject line:</w:t>
      </w:r>
      <w:r>
        <w:t xml:space="preserve"> Day 29: Review 30-Day Content Engine</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29 of the 30-Day AI Video Content Engine Challenge.</w:t>
      </w:r>
    </w:p>
    <w:p>
      <w:pPr>
        <w:keepNext w:val="0"/>
        <w:keepLines w:val="0"/>
        <w:widowControl/>
        <w:spacing w:before="0" w:after="120" w:line="259" w:lineRule="auto"/>
      </w:pPr>
      <w:r>
        <w:t>Today your task is to review your 30-day content engine.</w:t>
      </w:r>
    </w:p>
    <w:p>
      <w:pPr>
        <w:keepNext w:val="0"/>
        <w:keepLines w:val="0"/>
        <w:widowControl/>
        <w:spacing w:before="0" w:after="120" w:line="259" w:lineRule="auto"/>
      </w:pPr>
      <w:r>
        <w:t>This step matters because short-form content gets harder when every post starts from zero. A clear daily action gives your content engine a stronger foundation.</w:t>
      </w:r>
    </w:p>
    <w:p>
      <w:pPr>
        <w:keepNext w:val="0"/>
        <w:keepLines w:val="0"/>
        <w:widowControl/>
        <w:spacing w:before="0" w:after="120" w:line="259" w:lineRule="auto"/>
      </w:pPr>
      <w:r>
        <w:t>Do this today:</w:t>
      </w:r>
    </w:p>
    <w:p>
      <w:pPr>
        <w:pStyle w:val="ListBullet"/>
        <w:keepNext w:val="0"/>
        <w:keepLines/>
        <w:widowControl/>
        <w:spacing w:before="0" w:after="60" w:line="259" w:lineRule="auto"/>
      </w:pPr>
      <w:r>
        <w:t>Write the task at the top of a blank page.</w:t>
      </w:r>
    </w:p>
    <w:p>
      <w:pPr>
        <w:pStyle w:val="ListBullet"/>
        <w:keepNext w:val="0"/>
        <w:keepLines/>
        <w:widowControl/>
        <w:spacing w:before="0" w:after="60" w:line="259" w:lineRule="auto"/>
      </w:pPr>
      <w:r>
        <w:t>Keep the answer specific to one viewer and one content lane.</w:t>
      </w:r>
    </w:p>
    <w:p>
      <w:pPr>
        <w:pStyle w:val="ListBullet"/>
        <w:keepNext w:val="0"/>
        <w:keepLines/>
        <w:widowControl/>
        <w:spacing w:before="0" w:after="60" w:line="259" w:lineRule="auto"/>
      </w:pPr>
      <w:r>
        <w:t>Avoid adding extra audiences, topics, or goals.</w:t>
      </w:r>
    </w:p>
    <w:p>
      <w:pPr>
        <w:pStyle w:val="ListBullet"/>
        <w:keepNext w:val="0"/>
        <w:keepLines/>
        <w:widowControl/>
        <w:spacing w:before="0" w:after="60" w:line="259" w:lineRule="auto"/>
      </w:pPr>
      <w:r>
        <w:t>Save the result so you can use it again later.</w:t>
      </w:r>
    </w:p>
    <w:p>
      <w:pPr>
        <w:keepNext w:val="0"/>
        <w:keepLines w:val="0"/>
        <w:widowControl/>
        <w:spacing w:before="0" w:after="120" w:line="259" w:lineRule="auto"/>
      </w:pPr>
      <w:r>
        <w:t>Copyable example:</w:t>
      </w:r>
    </w:p>
    <w:p>
      <w:pPr>
        <w:keepNext w:val="0"/>
        <w:keepLines w:val="0"/>
        <w:widowControl/>
        <w:spacing w:before="0" w:after="120" w:line="259" w:lineRule="auto"/>
      </w:pPr>
      <w:r>
        <w:t>"Keep what was clear. Remove what felt confusing. Improve one weak spot."</w:t>
      </w:r>
    </w:p>
    <w:p>
      <w:pPr>
        <w:keepNext w:val="0"/>
        <w:keepLines w:val="0"/>
        <w:widowControl/>
        <w:spacing w:before="0" w:after="120" w:line="259" w:lineRule="auto"/>
      </w:pPr>
      <w:r>
        <w:t>Keep this simple. The goal is not to finish every part of your content system today. The goal is to make one piece clearer.</w:t>
      </w:r>
    </w:p>
    <w:p>
      <w:pPr>
        <w:keepNext w:val="0"/>
        <w:keepLines w:val="0"/>
        <w:widowControl/>
        <w:spacing w:before="0" w:after="120" w:line="259" w:lineRule="auto"/>
      </w:pPr>
      <w:r>
        <w:t>ViralRevenueAI includes AI Snap Motion. That matters later because your tool can only work well when your idea, prompt, visual direction, or next step is clear first.</w:t>
      </w:r>
    </w:p>
    <w:p>
      <w:pPr>
        <w:keepNext w:val="0"/>
        <w:keepLines w:val="0"/>
        <w:widowControl/>
        <w:spacing w:before="0" w:after="120" w:line="259" w:lineRule="auto"/>
      </w:pPr>
      <w:r>
        <w:t>Tomorrow, we will choose your next production system.</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turn clearer ideas into AI-assisted short-form videos, review ViralRevenueAI here: https://jvz3.com/c/167733/442785/</w:t>
      </w:r>
    </w:p>
    <w:p>
      <w:pPr>
        <w:keepNext w:val="0"/>
        <w:keepLines w:val="0"/>
        <w:widowControl/>
        <w:spacing w:before="0" w:after="120" w:line="259" w:lineRule="auto"/>
      </w:pPr>
      <w:r>
        <w:t>PPS: Reply if you need help.</w:t>
      </w:r>
    </w:p>
    <w:p>
      <w:r>
        <w:br w:type="page"/>
      </w:r>
    </w:p>
    <w:p>
      <w:pPr>
        <w:pStyle w:val="Heading1"/>
        <w:keepNext/>
        <w:keepLines w:val="0"/>
        <w:widowControl/>
        <w:spacing w:before="80" w:after="120" w:line="259" w:lineRule="auto"/>
      </w:pPr>
      <w:r>
        <w:t>Day 30 - Choose your next production system</w:t>
      </w:r>
    </w:p>
    <w:p>
      <w:pPr>
        <w:keepNext w:val="0"/>
        <w:keepLines w:val="0"/>
        <w:widowControl/>
        <w:spacing w:before="0" w:after="120" w:line="259" w:lineRule="auto"/>
      </w:pPr>
      <w:r>
        <w:rPr>
          <w:b/>
        </w:rPr>
        <w:t>Subject line:</w:t>
      </w:r>
      <w:r>
        <w:t xml:space="preserve"> Day 30: Choose Next Production System</w:t>
      </w:r>
    </w:p>
    <w:p>
      <w:pPr>
        <w:keepNext w:val="0"/>
        <w:keepLines w:val="0"/>
        <w:widowControl/>
        <w:spacing w:before="0" w:after="120" w:line="259" w:lineRule="auto"/>
      </w:pPr>
      <w:r>
        <w:rPr>
          <w:b/>
        </w:rPr>
        <w:t>Preview line:</w:t>
      </w:r>
      <w:r>
        <w:t xml:space="preserve"> One focused task for your video engine.</w:t>
      </w:r>
    </w:p>
    <w:p>
      <w:pPr>
        <w:pStyle w:val="Heading2"/>
        <w:keepNext/>
        <w:keepLines w:val="0"/>
        <w:widowControl/>
        <w:spacing w:before="160" w:after="120" w:line="259" w:lineRule="auto"/>
      </w:pPr>
      <w:r>
        <w:t>Body</w:t>
      </w:r>
    </w:p>
    <w:p>
      <w:pPr>
        <w:keepNext w:val="0"/>
        <w:keepLines w:val="0"/>
        <w:widowControl/>
        <w:spacing w:before="0" w:after="120" w:line="259" w:lineRule="auto"/>
      </w:pPr>
      <w:r>
        <w:t>Hi,</w:t>
      </w:r>
    </w:p>
    <w:p>
      <w:pPr>
        <w:keepNext w:val="0"/>
        <w:keepLines w:val="0"/>
        <w:widowControl/>
        <w:spacing w:before="0" w:after="120" w:line="259" w:lineRule="auto"/>
      </w:pPr>
      <w:r>
        <w:t>Welcome to Day 30 of the 30-Day AI Video Content Engine Challenge.</w:t>
      </w:r>
    </w:p>
    <w:p>
      <w:pPr>
        <w:keepNext w:val="0"/>
        <w:keepLines w:val="0"/>
        <w:widowControl/>
        <w:spacing w:before="0" w:after="120" w:line="259" w:lineRule="auto"/>
      </w:pPr>
      <w:r>
        <w:t>Today your task is to choose the production system you will use next. Over the past 30 days, you clarified your content lane, shaped video angles, wrote prompts, planned visuals, reviewed captions, connected posts to a next step, and built a simple publishing rhythm.</w:t>
      </w:r>
    </w:p>
    <w:p>
      <w:pPr>
        <w:keepNext w:val="0"/>
        <w:keepLines w:val="0"/>
        <w:widowControl/>
        <w:spacing w:before="0" w:after="120" w:line="259" w:lineRule="auto"/>
      </w:pPr>
      <w:r>
        <w:t>Do this today:</w:t>
      </w:r>
    </w:p>
    <w:p>
      <w:pPr>
        <w:pStyle w:val="ListBullet"/>
        <w:keepNext w:val="0"/>
        <w:keepLines/>
        <w:widowControl/>
        <w:spacing w:before="0" w:after="60" w:line="259" w:lineRule="auto"/>
      </w:pPr>
      <w:r>
        <w:t>Review your strongest content lane sentence.</w:t>
      </w:r>
    </w:p>
    <w:p>
      <w:pPr>
        <w:pStyle w:val="ListBullet"/>
        <w:keepNext w:val="0"/>
        <w:keepLines/>
        <w:widowControl/>
        <w:spacing w:before="0" w:after="60" w:line="259" w:lineRule="auto"/>
      </w:pPr>
      <w:r>
        <w:t>Pick the five video angles you would create again.</w:t>
      </w:r>
    </w:p>
    <w:p>
      <w:pPr>
        <w:pStyle w:val="ListBullet"/>
        <w:keepNext w:val="0"/>
        <w:keepLines/>
        <w:widowControl/>
        <w:spacing w:before="0" w:after="60" w:line="259" w:lineRule="auto"/>
      </w:pPr>
      <w:r>
        <w:t>Save your best prompt template.</w:t>
      </w:r>
    </w:p>
    <w:p>
      <w:pPr>
        <w:pStyle w:val="ListBullet"/>
        <w:keepNext w:val="0"/>
        <w:keepLines/>
        <w:widowControl/>
        <w:spacing w:before="0" w:after="60" w:line="259" w:lineRule="auto"/>
      </w:pPr>
      <w:r>
        <w:t>Choose the visual style that felt easiest to repeat.</w:t>
      </w:r>
    </w:p>
    <w:p>
      <w:pPr>
        <w:pStyle w:val="ListBullet"/>
        <w:keepNext w:val="0"/>
        <w:keepLines/>
        <w:widowControl/>
        <w:spacing w:before="0" w:after="60" w:line="259" w:lineRule="auto"/>
      </w:pPr>
      <w:r>
        <w:t>Write one rule for your next content batch.</w:t>
      </w:r>
    </w:p>
    <w:p>
      <w:pPr>
        <w:keepNext w:val="0"/>
        <w:keepLines w:val="0"/>
        <w:widowControl/>
        <w:spacing w:before="0" w:after="120" w:line="259" w:lineRule="auto"/>
      </w:pPr>
      <w:r>
        <w:t>Example line:</w:t>
      </w:r>
    </w:p>
    <w:p>
      <w:pPr>
        <w:keepNext w:val="0"/>
        <w:keepLines w:val="0"/>
        <w:widowControl/>
        <w:spacing w:before="0" w:after="120" w:line="259" w:lineRule="auto"/>
      </w:pPr>
      <w:r>
        <w:t>"My next batch will focus on one viewer, one problem, and one clear CTA per video."</w:t>
      </w:r>
    </w:p>
    <w:p>
      <w:pPr>
        <w:keepNext w:val="0"/>
        <w:keepLines w:val="0"/>
        <w:widowControl/>
        <w:spacing w:before="0" w:after="120" w:line="259" w:lineRule="auto"/>
      </w:pPr>
      <w:r>
        <w:t>That recap matters. You did not just collect random ideas. You planned a content engine. You clarified who the videos help, what each post should do, how prompts can be improved, and how each post can point toward a relevant next step.</w:t>
      </w:r>
    </w:p>
    <w:p>
      <w:pPr>
        <w:keepNext w:val="0"/>
        <w:keepLines w:val="0"/>
        <w:widowControl/>
        <w:spacing w:before="0" w:after="120" w:line="259" w:lineRule="auto"/>
      </w:pPr>
      <w:r>
        <w:t>The hard part now is production. Manual creation can still slow you down when you need images, motion, prompts, edits, captions, and organized next steps. ViralRevenueAI is built for that next stage with AI Snap Motion, Prompt-to-Motion, Prompt Enhancer, AI Image Generator, Video Editor, Cashflow Sources, tutorials, and commercial rights.</w:t>
      </w:r>
    </w:p>
    <w:p>
      <w:pPr>
        <w:keepNext w:val="0"/>
        <w:keepLines w:val="0"/>
        <w:widowControl/>
        <w:spacing w:before="0" w:after="120" w:line="259" w:lineRule="auto"/>
      </w:pPr>
      <w:r>
        <w:t>Use the plan you built here. Then choose a toolset that helps you produce, polish, and organize the videos with less tool switching.</w:t>
      </w:r>
    </w:p>
    <w:p>
      <w:pPr>
        <w:keepNext w:val="0"/>
        <w:keepLines w:val="0"/>
        <w:widowControl/>
        <w:spacing w:before="0" w:after="120" w:line="259" w:lineRule="auto"/>
      </w:pPr>
      <w:r>
        <w:t>Your final task is simple: choose the first content batch you will create next.</w:t>
      </w:r>
    </w:p>
    <w:p>
      <w:pPr>
        <w:keepNext w:val="0"/>
        <w:keepLines w:val="0"/>
        <w:widowControl/>
        <w:spacing w:before="0" w:after="120" w:line="259" w:lineRule="auto"/>
      </w:pPr>
      <w:r>
        <w:t>You now have a clearer video content system than you had on Day 1.</w:t>
      </w:r>
    </w:p>
    <w:p>
      <w:pPr>
        <w:keepNext w:val="0"/>
        <w:keepLines w:val="0"/>
        <w:widowControl/>
        <w:spacing w:before="0" w:after="120" w:line="259" w:lineRule="auto"/>
      </w:pPr>
      <w:r>
        <w:t>Talk soon,</w:t>
      </w:r>
    </w:p>
    <w:p>
      <w:pPr>
        <w:keepNext w:val="0"/>
        <w:keepLines w:val="0"/>
        <w:widowControl/>
        <w:spacing w:before="0" w:after="120" w:line="259" w:lineRule="auto"/>
      </w:pPr>
      <w:r>
        <w:t>[YOUR NAME]</w:t>
      </w:r>
    </w:p>
    <w:p>
      <w:pPr>
        <w:keepNext w:val="0"/>
        <w:keepLines w:val="0"/>
        <w:widowControl/>
        <w:spacing w:before="0" w:after="120" w:line="259" w:lineRule="auto"/>
      </w:pPr>
      <w:r>
        <w:rPr>
          <w:b/>
        </w:rPr>
        <w:t>PS: When you are ready to create short-form videos with a more organized AI workflow, review ViralRevenueAI here: https://jvz3.com/c/167733/442785/</w:t>
      </w:r>
    </w:p>
    <w:p>
      <w:pPr>
        <w:keepNext w:val="0"/>
        <w:keepLines w:val="0"/>
        <w:widowControl/>
        <w:spacing w:before="0" w:after="120" w:line="259" w:lineRule="auto"/>
      </w:pPr>
      <w:r>
        <w:t>PPS: Reply if you need help.</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Accent"/>
      <w:jc w:val="center"/>
    </w:pPr>
    <w:r>
      <w:t xml:space="preserve">Daily Challenge Email Sequence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11182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17213C"/>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D9488"/>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2563EB"/>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213C"/>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Accent">
    <w:name w:val="Small Accent"/>
    <w:rPr>
      <w:rFonts w:ascii="Aptos" w:hAnsi="Aptos" w:eastAsia="Aptos"/>
      <w:color w:val="4B5563"/>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ViralRevenueAI Daily Email Sequence</dc:title>
  <dc:subject/>
  <dc:creator>OpenAI</dc:creator>
  <cp:keywords/>
  <dc:description>generated by python-docx</dc:description>
  <cp:lastModifiedBy/>
  <cp:revision>1</cp:revision>
  <dcterms:created xsi:type="dcterms:W3CDTF">2013-12-23T23:15:00Z</dcterms:created>
  <dcterms:modified xsi:type="dcterms:W3CDTF">2013-12-23T23:15:00Z</dcterms:modified>
  <cp:category/>
</cp:coreProperties>
</file>