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/>
    <w:p/>
    <w:p/>
    <w:p/>
    <w:p/>
    <w:p/>
    <w:p/>
    <w:p/>
    <w:p>
      <w:pPr>
        <w:spacing w:after="160"/>
        <w:jc w:val="center"/>
      </w:pPr>
      <w:r>
        <w:rPr>
          <w:b/>
          <w:color w:val="1F4E79"/>
          <w:sz w:val="56"/>
        </w:rPr>
        <w:t>30-Second Promo Short Video Scripts</w:t>
      </w:r>
    </w:p>
    <w:p>
      <w:pPr>
        <w:spacing w:after="240"/>
        <w:jc w:val="center"/>
      </w:pPr>
      <w:r>
        <w:rPr>
          <w:color w:val="00A7A5"/>
          <w:sz w:val="30"/>
        </w:rPr>
        <w:t>Traffic scripts for TikTok, Instagram Reels, and YouTube Shorts.</w:t>
      </w:r>
    </w:p>
    <w:p>
      <w:r>
        <w:br w:type="page"/>
      </w:r>
    </w:p>
    <w:p>
      <w:pPr>
        <w:pStyle w:val="Heading1"/>
        <w:keepNext/>
        <w:keepLines/>
        <w:widowControl/>
        <w:jc w:val="left"/>
      </w:pPr>
      <w:r>
        <w:t>TikTok Script 1 — Problem Angle</w:t>
      </w:r>
    </w:p>
    <w:p>
      <w:pPr>
        <w:pStyle w:val="Heading2"/>
        <w:keepNext/>
        <w:keepLines/>
        <w:widowControl/>
        <w:jc w:val="left"/>
      </w:pPr>
      <w:r>
        <w:t>Goal</w:t>
      </w:r>
    </w:p>
    <w:p>
      <w:r>
        <w:t>Show creators that the idea is not the bottleneck. The launch pieces are.</w:t>
      </w:r>
    </w:p>
    <w:p>
      <w:pPr>
        <w:pStyle w:val="Heading2"/>
        <w:keepNext/>
        <w:keepLines/>
        <w:widowControl/>
        <w:jc w:val="left"/>
      </w:pPr>
      <w:r>
        <w:t>Timing</w:t>
      </w:r>
    </w:p>
    <w:p>
      <w:r>
        <w:t>30 seconds.</w:t>
      </w:r>
    </w:p>
    <w:p>
      <w:pPr>
        <w:pStyle w:val="Heading2"/>
        <w:keepNext/>
        <w:keepLines/>
        <w:widowControl/>
        <w:jc w:val="left"/>
      </w:pPr>
      <w:r>
        <w:t>Video Beats</w:t>
      </w:r>
    </w:p>
    <w:p>
      <w:r>
        <w:rPr>
          <w:b/>
        </w:rPr>
        <w:t xml:space="preserve">0–3 seconds — Hook: </w:t>
      </w:r>
      <w:r>
        <w:t>Got a product idea but stuck on the launch? On-screen text: Product idea ready?</w:t>
      </w:r>
    </w:p>
    <w:p>
      <w:r>
        <w:rPr>
          <w:b/>
        </w:rPr>
        <w:t xml:space="preserve">4–10 seconds — Problem: </w:t>
      </w:r>
      <w:r>
        <w:t>The idea is only one piece. You still need the promise, product outline, page message, and delivery flow. Show notes, messy tabs, or a blank sales page.</w:t>
      </w:r>
    </w:p>
    <w:p>
      <w:r>
        <w:rPr>
          <w:b/>
        </w:rPr>
        <w:t xml:space="preserve">11–18 seconds — Solution Path: </w:t>
      </w:r>
      <w:r>
        <w:t>Join my free 14-day Micro-Offer Launch Challenge. You get a report, checklist, and daily tasks. Show the report and checklist on screen.</w:t>
      </w:r>
    </w:p>
    <w:p>
      <w:r>
        <w:rPr>
          <w:b/>
        </w:rPr>
        <w:t xml:space="preserve">19–25 seconds — What They Get: </w:t>
      </w:r>
      <w:r>
        <w:t>A 14-day challenge, daily steps, a practical report, and an action checklist.</w:t>
      </w:r>
    </w:p>
    <w:p>
      <w:r>
        <w:rPr>
          <w:b/>
        </w:rPr>
        <w:t xml:space="preserve">26–30 seconds — CTA: </w:t>
      </w:r>
      <w:r>
        <w:t>Map your micro-offer before you build. Click the link and join: [OPT-IN PAGE LINK]</w:t>
      </w:r>
    </w:p>
    <w:p>
      <w:pPr>
        <w:pStyle w:val="Heading2"/>
        <w:keepNext/>
        <w:keepLines/>
        <w:widowControl/>
        <w:jc w:val="left"/>
      </w:pPr>
      <w:r>
        <w:t>Spoken Script</w:t>
      </w:r>
    </w:p>
    <w:p>
      <w:r>
        <w:t>Got a product idea but stuck on the launch? The idea is only one piece. You still need the promise, product outline, page message, and delivery flow. That is why I created a free 14-day Micro-Offer Launch Challenge. You get a practical report, an action checklist, and one daily task to plan the idea, promise, product outline, page message, and launch flow. Click the link and join now.</w:t>
      </w:r>
    </w:p>
    <w:p>
      <w:pPr>
        <w:pStyle w:val="Heading2"/>
        <w:keepNext/>
        <w:keepLines/>
        <w:widowControl/>
        <w:jc w:val="left"/>
      </w:pPr>
      <w:r>
        <w:t>On-Screen Text</w:t>
      </w:r>
    </w:p>
    <w:p>
      <w:pPr>
        <w:pStyle w:val="ListBullet"/>
        <w:keepLines/>
        <w:spacing w:after="80"/>
      </w:pPr>
      <w:r>
        <w:t>Product idea ready?</w:t>
      </w:r>
    </w:p>
    <w:p>
      <w:pPr>
        <w:pStyle w:val="ListBullet"/>
        <w:keepLines/>
        <w:spacing w:after="80"/>
      </w:pPr>
      <w:r>
        <w:t>Plan the micro-offer.</w:t>
      </w:r>
    </w:p>
    <w:p>
      <w:pPr>
        <w:pStyle w:val="ListBullet"/>
        <w:keepLines/>
        <w:spacing w:after="80"/>
      </w:pPr>
      <w:r>
        <w:t>Map the page message.</w:t>
      </w:r>
    </w:p>
    <w:p>
      <w:pPr>
        <w:pStyle w:val="ListBullet"/>
        <w:keepLines/>
        <w:spacing w:after="80"/>
      </w:pPr>
      <w:r>
        <w:t>Join the free 14-day challenge.</w:t>
      </w:r>
    </w:p>
    <w:p>
      <w:pPr>
        <w:pStyle w:val="Heading2"/>
        <w:keepNext/>
        <w:keepLines/>
        <w:widowControl/>
        <w:jc w:val="left"/>
      </w:pPr>
      <w:r>
        <w:t>Caption</w:t>
      </w:r>
    </w:p>
    <w:p>
      <w:r>
        <w:t>Your idea is not the only launch piece. Plan the promise, product, page, and delivery path in my free 14-day challenge. Join here: [OPT-IN PAGE LINK] #MicroOffer #LaunchPlan #DigitalProduct #CreatorBusiness</w:t>
      </w:r>
    </w:p>
    <w:p>
      <w:pPr>
        <w:pStyle w:val="Heading2"/>
        <w:keepNext/>
        <w:keepLines/>
        <w:widowControl/>
        <w:jc w:val="left"/>
      </w:pPr>
      <w:r>
        <w:t>CTA</w:t>
      </w:r>
    </w:p>
    <w:p>
      <w:r>
        <w:t>Map your micro-offer before you build. Click the link and join: [OPT-IN PAGE LINK]</w:t>
      </w:r>
    </w:p>
    <w:p>
      <w:pPr>
        <w:pStyle w:val="Heading1"/>
        <w:keepNext/>
        <w:keepLines/>
        <w:pageBreakBefore/>
        <w:widowControl/>
        <w:jc w:val="left"/>
      </w:pPr>
      <w:r>
        <w:t>TikTok Script 2 — Curiosity Angle</w:t>
      </w:r>
    </w:p>
    <w:p>
      <w:pPr>
        <w:pStyle w:val="Heading2"/>
        <w:keepNext/>
        <w:keepLines/>
        <w:widowControl/>
        <w:jc w:val="left"/>
      </w:pPr>
      <w:r>
        <w:t>Goal</w:t>
      </w:r>
    </w:p>
    <w:p>
      <w:r>
        <w:t>Make viewers rethink the size of their next digital offer.</w:t>
      </w:r>
    </w:p>
    <w:p>
      <w:pPr>
        <w:pStyle w:val="Heading2"/>
        <w:keepNext/>
        <w:keepLines/>
        <w:widowControl/>
        <w:jc w:val="left"/>
      </w:pPr>
      <w:r>
        <w:t>Timing</w:t>
      </w:r>
    </w:p>
    <w:p>
      <w:r>
        <w:t>30 seconds.</w:t>
      </w:r>
    </w:p>
    <w:p>
      <w:pPr>
        <w:pStyle w:val="Heading2"/>
        <w:keepNext/>
        <w:keepLines/>
        <w:widowControl/>
        <w:jc w:val="left"/>
      </w:pPr>
      <w:r>
        <w:t>Video Beats</w:t>
      </w:r>
    </w:p>
    <w:p>
      <w:r>
        <w:rPr>
          <w:b/>
        </w:rPr>
        <w:t xml:space="preserve">0–3 seconds — Hook: </w:t>
      </w:r>
      <w:r>
        <w:t>What if your next offer started smaller? On-screen text: Product idea ready?</w:t>
      </w:r>
    </w:p>
    <w:p>
      <w:r>
        <w:rPr>
          <w:b/>
        </w:rPr>
        <w:t xml:space="preserve">4–10 seconds — Problem: </w:t>
      </w:r>
      <w:r>
        <w:t>A micro-offer does not need to be huge. It needs one useful result and a simple launch path. Show notes, messy tabs, or a blank sales page.</w:t>
      </w:r>
    </w:p>
    <w:p>
      <w:r>
        <w:rPr>
          <w:b/>
        </w:rPr>
        <w:t xml:space="preserve">11–18 seconds — Solution Path: </w:t>
      </w:r>
      <w:r>
        <w:t>The free challenge helps you map the idea, buyer, promise, product outline, and page message. Show the report and checklist on screen.</w:t>
      </w:r>
    </w:p>
    <w:p>
      <w:r>
        <w:rPr>
          <w:b/>
        </w:rPr>
        <w:t xml:space="preserve">19–25 seconds — What They Get: </w:t>
      </w:r>
      <w:r>
        <w:t>A 14-day challenge, daily steps, a practical report, and an action checklist.</w:t>
      </w:r>
    </w:p>
    <w:p>
      <w:r>
        <w:rPr>
          <w:b/>
        </w:rPr>
        <w:t xml:space="preserve">26–30 seconds — CTA: </w:t>
      </w:r>
      <w:r>
        <w:t>Join the free challenge here: [OPT-IN PAGE LINK]</w:t>
      </w:r>
    </w:p>
    <w:p>
      <w:pPr>
        <w:pStyle w:val="Heading2"/>
        <w:keepNext/>
        <w:keepLines/>
        <w:widowControl/>
        <w:jc w:val="left"/>
      </w:pPr>
      <w:r>
        <w:t>Spoken Script</w:t>
      </w:r>
    </w:p>
    <w:p>
      <w:r>
        <w:t>What if your next offer started smaller? A micro-offer does not need to be huge. It needs one useful result and a simple launch path. That is why I created a free 14-day Micro-Offer Launch Challenge. You get a practical report, an action checklist, and one daily task to plan the idea, promise, product outline, page message, and launch flow. Click the link and join now.</w:t>
      </w:r>
    </w:p>
    <w:p>
      <w:pPr>
        <w:pStyle w:val="Heading2"/>
        <w:keepNext/>
        <w:keepLines/>
        <w:widowControl/>
        <w:jc w:val="left"/>
      </w:pPr>
      <w:r>
        <w:t>On-Screen Text</w:t>
      </w:r>
    </w:p>
    <w:p>
      <w:pPr>
        <w:pStyle w:val="ListBullet"/>
        <w:keepLines/>
        <w:spacing w:after="80"/>
      </w:pPr>
      <w:r>
        <w:t>Product idea ready?</w:t>
      </w:r>
    </w:p>
    <w:p>
      <w:pPr>
        <w:pStyle w:val="ListBullet"/>
        <w:keepLines/>
        <w:spacing w:after="80"/>
      </w:pPr>
      <w:r>
        <w:t>Plan the micro-offer.</w:t>
      </w:r>
    </w:p>
    <w:p>
      <w:pPr>
        <w:pStyle w:val="ListBullet"/>
        <w:keepLines/>
        <w:spacing w:after="80"/>
      </w:pPr>
      <w:r>
        <w:t>Map the page message.</w:t>
      </w:r>
    </w:p>
    <w:p>
      <w:pPr>
        <w:pStyle w:val="ListBullet"/>
        <w:keepLines/>
        <w:spacing w:after="80"/>
      </w:pPr>
      <w:r>
        <w:t>Join the free 14-day challenge.</w:t>
      </w:r>
    </w:p>
    <w:p>
      <w:pPr>
        <w:pStyle w:val="Heading2"/>
        <w:keepNext/>
        <w:keepLines/>
        <w:widowControl/>
        <w:jc w:val="left"/>
      </w:pPr>
      <w:r>
        <w:t>Caption</w:t>
      </w:r>
    </w:p>
    <w:p>
      <w:r>
        <w:t>A smaller offer can still need a clear plan. Join the free 14-day challenge and map the pieces before you build. Start here: [OPT-IN PAGE LINK] #MicroLaunch #OfferCreation #DigitalProducts #SimpleLaunch</w:t>
      </w:r>
    </w:p>
    <w:p>
      <w:pPr>
        <w:pStyle w:val="Heading2"/>
        <w:keepNext/>
        <w:keepLines/>
        <w:widowControl/>
        <w:jc w:val="left"/>
      </w:pPr>
      <w:r>
        <w:t>CTA</w:t>
      </w:r>
    </w:p>
    <w:p>
      <w:r>
        <w:t>Join the free challenge here: [OPT-IN PAGE LINK]</w:t>
      </w:r>
    </w:p>
    <w:p>
      <w:pPr>
        <w:pStyle w:val="Heading1"/>
        <w:keepNext/>
        <w:keepLines/>
        <w:pageBreakBefore/>
        <w:widowControl/>
        <w:jc w:val="left"/>
      </w:pPr>
      <w:r>
        <w:t>TikTok Script 3 — Free Challenge/Result Angle</w:t>
      </w:r>
    </w:p>
    <w:p>
      <w:pPr>
        <w:pStyle w:val="Heading2"/>
        <w:keepNext/>
        <w:keepLines/>
        <w:widowControl/>
        <w:jc w:val="left"/>
      </w:pPr>
      <w:r>
        <w:t>Goal</w:t>
      </w:r>
    </w:p>
    <w:p>
      <w:r>
        <w:t>Promote the clear outcome of joining the challenge.</w:t>
      </w:r>
    </w:p>
    <w:p>
      <w:pPr>
        <w:pStyle w:val="Heading2"/>
        <w:keepNext/>
        <w:keepLines/>
        <w:widowControl/>
        <w:jc w:val="left"/>
      </w:pPr>
      <w:r>
        <w:t>Timing</w:t>
      </w:r>
    </w:p>
    <w:p>
      <w:r>
        <w:t>30 seconds.</w:t>
      </w:r>
    </w:p>
    <w:p>
      <w:pPr>
        <w:pStyle w:val="Heading2"/>
        <w:keepNext/>
        <w:keepLines/>
        <w:widowControl/>
        <w:jc w:val="left"/>
      </w:pPr>
      <w:r>
        <w:t>Video Beats</w:t>
      </w:r>
    </w:p>
    <w:p>
      <w:r>
        <w:rPr>
          <w:b/>
        </w:rPr>
        <w:t xml:space="preserve">0–3 seconds — Hook: </w:t>
      </w:r>
      <w:r>
        <w:t>Want a cleaner plan for your next offer? On-screen text: Product idea ready?</w:t>
      </w:r>
    </w:p>
    <w:p>
      <w:r>
        <w:rPr>
          <w:b/>
        </w:rPr>
        <w:t xml:space="preserve">4–10 seconds — Problem: </w:t>
      </w:r>
      <w:r>
        <w:t>Over 14 days, you will clarify the idea, shape the product, map the page, and prepare delivery. Show notes, messy tabs, or a blank sales page.</w:t>
      </w:r>
    </w:p>
    <w:p>
      <w:r>
        <w:rPr>
          <w:b/>
        </w:rPr>
        <w:t xml:space="preserve">11–18 seconds — Solution Path: </w:t>
      </w:r>
      <w:r>
        <w:t>You also get the report, checklist, and daily action steps to guide the work. Show the report and checklist on screen.</w:t>
      </w:r>
    </w:p>
    <w:p>
      <w:r>
        <w:rPr>
          <w:b/>
        </w:rPr>
        <w:t xml:space="preserve">19–25 seconds — What They Get: </w:t>
      </w:r>
      <w:r>
        <w:t>A 14-day challenge, daily steps, a practical report, and an action checklist.</w:t>
      </w:r>
    </w:p>
    <w:p>
      <w:r>
        <w:rPr>
          <w:b/>
        </w:rPr>
        <w:t xml:space="preserve">26–30 seconds — CTA: </w:t>
      </w:r>
      <w:r>
        <w:t>Click the link and join the free challenge: [OPT-IN PAGE LINK]</w:t>
      </w:r>
    </w:p>
    <w:p>
      <w:pPr>
        <w:pStyle w:val="Heading2"/>
        <w:keepNext/>
        <w:keepLines/>
        <w:widowControl/>
        <w:jc w:val="left"/>
      </w:pPr>
      <w:r>
        <w:t>Spoken Script</w:t>
      </w:r>
    </w:p>
    <w:p>
      <w:r>
        <w:t>Want a cleaner plan for your next offer? Over 14 days, you will clarify the idea, shape the product, map the page, and prepare delivery. That is why I created a free 14-day Micro-Offer Launch Challenge. You get a practical report, an action checklist, and one daily task to plan the idea, promise, product outline, page message, and launch flow. Click the link and join now.</w:t>
      </w:r>
    </w:p>
    <w:p>
      <w:pPr>
        <w:pStyle w:val="Heading2"/>
        <w:keepNext/>
        <w:keepLines/>
        <w:widowControl/>
        <w:jc w:val="left"/>
      </w:pPr>
      <w:r>
        <w:t>On-Screen Text</w:t>
      </w:r>
    </w:p>
    <w:p>
      <w:pPr>
        <w:pStyle w:val="ListBullet"/>
        <w:keepLines/>
        <w:spacing w:after="80"/>
      </w:pPr>
      <w:r>
        <w:t>Product idea ready?</w:t>
      </w:r>
    </w:p>
    <w:p>
      <w:pPr>
        <w:pStyle w:val="ListBullet"/>
        <w:keepLines/>
        <w:spacing w:after="80"/>
      </w:pPr>
      <w:r>
        <w:t>Plan the micro-offer.</w:t>
      </w:r>
    </w:p>
    <w:p>
      <w:pPr>
        <w:pStyle w:val="ListBullet"/>
        <w:keepLines/>
        <w:spacing w:after="80"/>
      </w:pPr>
      <w:r>
        <w:t>Map the page message.</w:t>
      </w:r>
    </w:p>
    <w:p>
      <w:pPr>
        <w:pStyle w:val="ListBullet"/>
        <w:keepLines/>
        <w:spacing w:after="80"/>
      </w:pPr>
      <w:r>
        <w:t>Join the free 14-day challenge.</w:t>
      </w:r>
    </w:p>
    <w:p>
      <w:pPr>
        <w:pStyle w:val="Heading2"/>
        <w:keepNext/>
        <w:keepLines/>
        <w:widowControl/>
        <w:jc w:val="left"/>
      </w:pPr>
      <w:r>
        <w:t>Caption</w:t>
      </w:r>
    </w:p>
    <w:p>
      <w:r>
        <w:t>Join the free 14-day Micro-Offer Launch Challenge. Get the report, checklist, and daily tasks to plan your next offer. Start here: [OPT-IN PAGE LINK] #FreeChallenge #MicroOffer #LaunchStrategy #CreatorTools</w:t>
      </w:r>
    </w:p>
    <w:p>
      <w:pPr>
        <w:pStyle w:val="Heading2"/>
        <w:keepNext/>
        <w:keepLines/>
        <w:widowControl/>
        <w:jc w:val="left"/>
      </w:pPr>
      <w:r>
        <w:t>CTA</w:t>
      </w:r>
    </w:p>
    <w:p>
      <w:r>
        <w:t>Click the link and join the free challenge: [OPT-IN PAGE LINK]</w:t>
      </w:r>
    </w:p>
    <w:p>
      <w:pPr>
        <w:pStyle w:val="Heading1"/>
        <w:keepNext/>
        <w:keepLines/>
        <w:pageBreakBefore/>
        <w:widowControl/>
        <w:jc w:val="left"/>
      </w:pPr>
      <w:r>
        <w:t>Instagram Reels Script 1 — Problem Angle</w:t>
      </w:r>
    </w:p>
    <w:p>
      <w:pPr>
        <w:pStyle w:val="Heading2"/>
        <w:keepNext/>
        <w:keepLines/>
        <w:widowControl/>
        <w:jc w:val="left"/>
      </w:pPr>
      <w:r>
        <w:t>Goal</w:t>
      </w:r>
    </w:p>
    <w:p>
      <w:r>
        <w:t>Show creators that the idea is not the bottleneck. The launch pieces are.</w:t>
      </w:r>
    </w:p>
    <w:p>
      <w:pPr>
        <w:pStyle w:val="Heading2"/>
        <w:keepNext/>
        <w:keepLines/>
        <w:widowControl/>
        <w:jc w:val="left"/>
      </w:pPr>
      <w:r>
        <w:t>Timing</w:t>
      </w:r>
    </w:p>
    <w:p>
      <w:r>
        <w:t>30 seconds.</w:t>
      </w:r>
    </w:p>
    <w:p>
      <w:pPr>
        <w:pStyle w:val="Heading2"/>
        <w:keepNext/>
        <w:keepLines/>
        <w:widowControl/>
        <w:jc w:val="left"/>
      </w:pPr>
      <w:r>
        <w:t>Video Beats</w:t>
      </w:r>
    </w:p>
    <w:p>
      <w:r>
        <w:rPr>
          <w:b/>
        </w:rPr>
        <w:t xml:space="preserve">0–3 seconds — Hook: </w:t>
      </w:r>
      <w:r>
        <w:t>Got a product idea but stuck on the launch? On-screen text: Product idea ready?</w:t>
      </w:r>
    </w:p>
    <w:p>
      <w:r>
        <w:rPr>
          <w:b/>
        </w:rPr>
        <w:t xml:space="preserve">4–10 seconds — Problem: </w:t>
      </w:r>
      <w:r>
        <w:t>The idea is only one piece. You still need the promise, product outline, page message, and delivery flow. Show notes, messy tabs, or a blank sales page.</w:t>
      </w:r>
    </w:p>
    <w:p>
      <w:r>
        <w:rPr>
          <w:b/>
        </w:rPr>
        <w:t xml:space="preserve">11–18 seconds — Solution Path: </w:t>
      </w:r>
      <w:r>
        <w:t>Join my free 14-day Micro-Offer Launch Challenge. You get a report, checklist, and daily tasks. Show the report and checklist on screen.</w:t>
      </w:r>
    </w:p>
    <w:p>
      <w:r>
        <w:rPr>
          <w:b/>
        </w:rPr>
        <w:t xml:space="preserve">19–25 seconds — What They Get: </w:t>
      </w:r>
      <w:r>
        <w:t>A 14-day challenge, daily steps, a practical report, and an action checklist.</w:t>
      </w:r>
    </w:p>
    <w:p>
      <w:r>
        <w:rPr>
          <w:b/>
        </w:rPr>
        <w:t xml:space="preserve">26–30 seconds — CTA: </w:t>
      </w:r>
      <w:r>
        <w:t>Map your micro-offer before you build. Click the link and join: [OPT-IN PAGE LINK]</w:t>
      </w:r>
    </w:p>
    <w:p>
      <w:pPr>
        <w:pStyle w:val="Heading2"/>
        <w:keepNext/>
        <w:keepLines/>
        <w:widowControl/>
        <w:jc w:val="left"/>
      </w:pPr>
      <w:r>
        <w:t>Spoken Script</w:t>
      </w:r>
    </w:p>
    <w:p>
      <w:r>
        <w:t>Got a product idea but stuck on the launch? The idea is only one piece. You still need the promise, product outline, page message, and delivery flow. That is why I created a free 14-day Micro-Offer Launch Challenge. You get a practical report, an action checklist, and one daily task to plan the idea, promise, product outline, page message, and launch flow. Click the link and join now.</w:t>
      </w:r>
    </w:p>
    <w:p>
      <w:pPr>
        <w:pStyle w:val="Heading2"/>
        <w:keepNext/>
        <w:keepLines/>
        <w:widowControl/>
        <w:jc w:val="left"/>
      </w:pPr>
      <w:r>
        <w:t>On-Screen Text</w:t>
      </w:r>
    </w:p>
    <w:p>
      <w:pPr>
        <w:pStyle w:val="ListBullet"/>
        <w:keepLines/>
        <w:spacing w:after="80"/>
      </w:pPr>
      <w:r>
        <w:t>Product idea ready?</w:t>
      </w:r>
    </w:p>
    <w:p>
      <w:pPr>
        <w:pStyle w:val="ListBullet"/>
        <w:keepLines/>
        <w:spacing w:after="80"/>
      </w:pPr>
      <w:r>
        <w:t>Plan the micro-offer.</w:t>
      </w:r>
    </w:p>
    <w:p>
      <w:pPr>
        <w:pStyle w:val="ListBullet"/>
        <w:keepLines/>
        <w:spacing w:after="80"/>
      </w:pPr>
      <w:r>
        <w:t>Map the page message.</w:t>
      </w:r>
    </w:p>
    <w:p>
      <w:pPr>
        <w:pStyle w:val="ListBullet"/>
        <w:keepLines/>
        <w:spacing w:after="80"/>
      </w:pPr>
      <w:r>
        <w:t>Join the free 14-day challenge.</w:t>
      </w:r>
    </w:p>
    <w:p>
      <w:pPr>
        <w:pStyle w:val="Heading2"/>
        <w:keepNext/>
        <w:keepLines/>
        <w:widowControl/>
        <w:jc w:val="left"/>
      </w:pPr>
      <w:r>
        <w:t>Caption</w:t>
      </w:r>
    </w:p>
    <w:p>
      <w:r>
        <w:t>Your idea is not the only launch piece. Plan the promise, product, page, and delivery path in my free 14-day challenge. Join here: [OPT-IN PAGE LINK] #MicroOffer #LaunchPlan #DigitalProduct #CreatorBusiness</w:t>
      </w:r>
    </w:p>
    <w:p>
      <w:pPr>
        <w:pStyle w:val="Heading2"/>
        <w:keepNext/>
        <w:keepLines/>
        <w:widowControl/>
        <w:jc w:val="left"/>
      </w:pPr>
      <w:r>
        <w:t>CTA</w:t>
      </w:r>
    </w:p>
    <w:p>
      <w:r>
        <w:t>Map your micro-offer before you build. Click the link and join: [OPT-IN PAGE LINK]</w:t>
      </w:r>
    </w:p>
    <w:p>
      <w:pPr>
        <w:pStyle w:val="Heading1"/>
        <w:keepNext/>
        <w:keepLines/>
        <w:pageBreakBefore/>
        <w:widowControl/>
        <w:jc w:val="left"/>
      </w:pPr>
      <w:r>
        <w:t>Instagram Reels Script 2 — Curiosity Angle</w:t>
      </w:r>
    </w:p>
    <w:p>
      <w:pPr>
        <w:pStyle w:val="Heading2"/>
        <w:keepNext/>
        <w:keepLines/>
        <w:widowControl/>
        <w:jc w:val="left"/>
      </w:pPr>
      <w:r>
        <w:t>Goal</w:t>
      </w:r>
    </w:p>
    <w:p>
      <w:r>
        <w:t>Make viewers rethink the size of their next digital offer.</w:t>
      </w:r>
    </w:p>
    <w:p>
      <w:pPr>
        <w:pStyle w:val="Heading2"/>
        <w:keepNext/>
        <w:keepLines/>
        <w:widowControl/>
        <w:jc w:val="left"/>
      </w:pPr>
      <w:r>
        <w:t>Timing</w:t>
      </w:r>
    </w:p>
    <w:p>
      <w:r>
        <w:t>30 seconds.</w:t>
      </w:r>
    </w:p>
    <w:p>
      <w:pPr>
        <w:pStyle w:val="Heading2"/>
        <w:keepNext/>
        <w:keepLines/>
        <w:widowControl/>
        <w:jc w:val="left"/>
      </w:pPr>
      <w:r>
        <w:t>Video Beats</w:t>
      </w:r>
    </w:p>
    <w:p>
      <w:r>
        <w:rPr>
          <w:b/>
        </w:rPr>
        <w:t xml:space="preserve">0–3 seconds — Hook: </w:t>
      </w:r>
      <w:r>
        <w:t>What if your next offer started smaller? On-screen text: Product idea ready?</w:t>
      </w:r>
    </w:p>
    <w:p>
      <w:r>
        <w:rPr>
          <w:b/>
        </w:rPr>
        <w:t xml:space="preserve">4–10 seconds — Problem: </w:t>
      </w:r>
      <w:r>
        <w:t>A micro-offer does not need to be huge. It needs one useful result and a simple launch path. Show notes, messy tabs, or a blank sales page.</w:t>
      </w:r>
    </w:p>
    <w:p>
      <w:r>
        <w:rPr>
          <w:b/>
        </w:rPr>
        <w:t xml:space="preserve">11–18 seconds — Solution Path: </w:t>
      </w:r>
      <w:r>
        <w:t>The free challenge helps you map the idea, buyer, promise, product outline, and page message. Show the report and checklist on screen.</w:t>
      </w:r>
    </w:p>
    <w:p>
      <w:r>
        <w:rPr>
          <w:b/>
        </w:rPr>
        <w:t xml:space="preserve">19–25 seconds — What They Get: </w:t>
      </w:r>
      <w:r>
        <w:t>A 14-day challenge, daily steps, a practical report, and an action checklist.</w:t>
      </w:r>
    </w:p>
    <w:p>
      <w:r>
        <w:rPr>
          <w:b/>
        </w:rPr>
        <w:t xml:space="preserve">26–30 seconds — CTA: </w:t>
      </w:r>
      <w:r>
        <w:t>Join the free challenge here: [OPT-IN PAGE LINK]</w:t>
      </w:r>
    </w:p>
    <w:p>
      <w:pPr>
        <w:pStyle w:val="Heading2"/>
        <w:keepNext/>
        <w:keepLines/>
        <w:widowControl/>
        <w:jc w:val="left"/>
      </w:pPr>
      <w:r>
        <w:t>Spoken Script</w:t>
      </w:r>
    </w:p>
    <w:p>
      <w:r>
        <w:t>What if your next offer started smaller? A micro-offer does not need to be huge. It needs one useful result and a simple launch path. That is why I created a free 14-day Micro-Offer Launch Challenge. You get a practical report, an action checklist, and one daily task to plan the idea, promise, product outline, page message, and launch flow. Click the link and join now.</w:t>
      </w:r>
    </w:p>
    <w:p>
      <w:pPr>
        <w:pStyle w:val="Heading2"/>
        <w:keepNext/>
        <w:keepLines/>
        <w:widowControl/>
        <w:jc w:val="left"/>
      </w:pPr>
      <w:r>
        <w:t>On-Screen Text</w:t>
      </w:r>
    </w:p>
    <w:p>
      <w:pPr>
        <w:pStyle w:val="ListBullet"/>
        <w:keepLines/>
        <w:spacing w:after="80"/>
      </w:pPr>
      <w:r>
        <w:t>Product idea ready?</w:t>
      </w:r>
    </w:p>
    <w:p>
      <w:pPr>
        <w:pStyle w:val="ListBullet"/>
        <w:keepLines/>
        <w:spacing w:after="80"/>
      </w:pPr>
      <w:r>
        <w:t>Plan the micro-offer.</w:t>
      </w:r>
    </w:p>
    <w:p>
      <w:pPr>
        <w:pStyle w:val="ListBullet"/>
        <w:keepLines/>
        <w:spacing w:after="80"/>
      </w:pPr>
      <w:r>
        <w:t>Map the page message.</w:t>
      </w:r>
    </w:p>
    <w:p>
      <w:pPr>
        <w:pStyle w:val="ListBullet"/>
        <w:keepLines/>
        <w:spacing w:after="80"/>
      </w:pPr>
      <w:r>
        <w:t>Join the free 14-day challenge.</w:t>
      </w:r>
    </w:p>
    <w:p>
      <w:pPr>
        <w:pStyle w:val="Heading2"/>
        <w:keepNext/>
        <w:keepLines/>
        <w:widowControl/>
        <w:jc w:val="left"/>
      </w:pPr>
      <w:r>
        <w:t>Caption</w:t>
      </w:r>
    </w:p>
    <w:p>
      <w:r>
        <w:t>A smaller offer can still need a clear plan. Join the free 14-day challenge and map the pieces before you build. Start here: [OPT-IN PAGE LINK] #MicroLaunch #OfferCreation #DigitalProducts #SimpleLaunch</w:t>
      </w:r>
    </w:p>
    <w:p>
      <w:pPr>
        <w:pStyle w:val="Heading2"/>
        <w:keepNext/>
        <w:keepLines/>
        <w:widowControl/>
        <w:jc w:val="left"/>
      </w:pPr>
      <w:r>
        <w:t>CTA</w:t>
      </w:r>
    </w:p>
    <w:p>
      <w:r>
        <w:t>Join the free challenge here: [OPT-IN PAGE LINK]</w:t>
      </w:r>
    </w:p>
    <w:p>
      <w:pPr>
        <w:pStyle w:val="Heading1"/>
        <w:keepNext/>
        <w:keepLines/>
        <w:pageBreakBefore/>
        <w:widowControl/>
        <w:jc w:val="left"/>
      </w:pPr>
      <w:r>
        <w:t>Instagram Reels Script 3 — Free Challenge/Result Angle</w:t>
      </w:r>
    </w:p>
    <w:p>
      <w:pPr>
        <w:pStyle w:val="Heading2"/>
        <w:keepNext/>
        <w:keepLines/>
        <w:widowControl/>
        <w:jc w:val="left"/>
      </w:pPr>
      <w:r>
        <w:t>Goal</w:t>
      </w:r>
    </w:p>
    <w:p>
      <w:r>
        <w:t>Promote the clear outcome of joining the challenge.</w:t>
      </w:r>
    </w:p>
    <w:p>
      <w:pPr>
        <w:pStyle w:val="Heading2"/>
        <w:keepNext/>
        <w:keepLines/>
        <w:widowControl/>
        <w:jc w:val="left"/>
      </w:pPr>
      <w:r>
        <w:t>Timing</w:t>
      </w:r>
    </w:p>
    <w:p>
      <w:r>
        <w:t>30 seconds.</w:t>
      </w:r>
    </w:p>
    <w:p>
      <w:pPr>
        <w:pStyle w:val="Heading2"/>
        <w:keepNext/>
        <w:keepLines/>
        <w:widowControl/>
        <w:jc w:val="left"/>
      </w:pPr>
      <w:r>
        <w:t>Video Beats</w:t>
      </w:r>
    </w:p>
    <w:p>
      <w:r>
        <w:rPr>
          <w:b/>
        </w:rPr>
        <w:t xml:space="preserve">0–3 seconds — Hook: </w:t>
      </w:r>
      <w:r>
        <w:t>Want a cleaner plan for your next offer? On-screen text: Product idea ready?</w:t>
      </w:r>
    </w:p>
    <w:p>
      <w:r>
        <w:rPr>
          <w:b/>
        </w:rPr>
        <w:t xml:space="preserve">4–10 seconds — Problem: </w:t>
      </w:r>
      <w:r>
        <w:t>Over 14 days, you will clarify the idea, shape the product, map the page, and prepare delivery. Show notes, messy tabs, or a blank sales page.</w:t>
      </w:r>
    </w:p>
    <w:p>
      <w:r>
        <w:rPr>
          <w:b/>
        </w:rPr>
        <w:t xml:space="preserve">11–18 seconds — Solution Path: </w:t>
      </w:r>
      <w:r>
        <w:t>You also get the report, checklist, and daily action steps to guide the work. Show the report and checklist on screen.</w:t>
      </w:r>
    </w:p>
    <w:p>
      <w:r>
        <w:rPr>
          <w:b/>
        </w:rPr>
        <w:t xml:space="preserve">19–25 seconds — What They Get: </w:t>
      </w:r>
      <w:r>
        <w:t>A 14-day challenge, daily steps, a practical report, and an action checklist.</w:t>
      </w:r>
    </w:p>
    <w:p>
      <w:r>
        <w:rPr>
          <w:b/>
        </w:rPr>
        <w:t xml:space="preserve">26–30 seconds — CTA: </w:t>
      </w:r>
      <w:r>
        <w:t>Click the link and join the free challenge: [OPT-IN PAGE LINK]</w:t>
      </w:r>
    </w:p>
    <w:p>
      <w:pPr>
        <w:pStyle w:val="Heading2"/>
        <w:keepNext/>
        <w:keepLines/>
        <w:widowControl/>
        <w:jc w:val="left"/>
      </w:pPr>
      <w:r>
        <w:t>Spoken Script</w:t>
      </w:r>
    </w:p>
    <w:p>
      <w:r>
        <w:t>Want a cleaner plan for your next offer? Over 14 days, you will clarify the idea, shape the product, map the page, and prepare delivery. That is why I created a free 14-day Micro-Offer Launch Challenge. You get a practical report, an action checklist, and one daily task to plan the idea, promise, product outline, page message, and launch flow. Click the link and join now.</w:t>
      </w:r>
    </w:p>
    <w:p>
      <w:pPr>
        <w:pStyle w:val="Heading2"/>
        <w:keepNext/>
        <w:keepLines/>
        <w:widowControl/>
        <w:jc w:val="left"/>
      </w:pPr>
      <w:r>
        <w:t>On-Screen Text</w:t>
      </w:r>
    </w:p>
    <w:p>
      <w:pPr>
        <w:pStyle w:val="ListBullet"/>
        <w:keepLines/>
        <w:spacing w:after="80"/>
      </w:pPr>
      <w:r>
        <w:t>Product idea ready?</w:t>
      </w:r>
    </w:p>
    <w:p>
      <w:pPr>
        <w:pStyle w:val="ListBullet"/>
        <w:keepLines/>
        <w:spacing w:after="80"/>
      </w:pPr>
      <w:r>
        <w:t>Plan the micro-offer.</w:t>
      </w:r>
    </w:p>
    <w:p>
      <w:pPr>
        <w:pStyle w:val="ListBullet"/>
        <w:keepLines/>
        <w:spacing w:after="80"/>
      </w:pPr>
      <w:r>
        <w:t>Map the page message.</w:t>
      </w:r>
    </w:p>
    <w:p>
      <w:pPr>
        <w:pStyle w:val="ListBullet"/>
        <w:keepLines/>
        <w:spacing w:after="80"/>
      </w:pPr>
      <w:r>
        <w:t>Join the free 14-day challenge.</w:t>
      </w:r>
    </w:p>
    <w:p>
      <w:pPr>
        <w:pStyle w:val="Heading2"/>
        <w:keepNext/>
        <w:keepLines/>
        <w:widowControl/>
        <w:jc w:val="left"/>
      </w:pPr>
      <w:r>
        <w:t>Caption</w:t>
      </w:r>
    </w:p>
    <w:p>
      <w:r>
        <w:t>Join the free 14-day Micro-Offer Launch Challenge. Get the report, checklist, and daily tasks to plan your next offer. Start here: [OPT-IN PAGE LINK] #FreeChallenge #MicroOffer #LaunchStrategy #CreatorTools</w:t>
      </w:r>
    </w:p>
    <w:p>
      <w:pPr>
        <w:pStyle w:val="Heading2"/>
        <w:keepNext/>
        <w:keepLines/>
        <w:widowControl/>
        <w:jc w:val="left"/>
      </w:pPr>
      <w:r>
        <w:t>CTA</w:t>
      </w:r>
    </w:p>
    <w:p>
      <w:r>
        <w:t>Click the link and join the free challenge: [OPT-IN PAGE LINK]</w:t>
      </w:r>
    </w:p>
    <w:p>
      <w:pPr>
        <w:pStyle w:val="Heading1"/>
        <w:keepNext/>
        <w:keepLines/>
        <w:pageBreakBefore/>
        <w:widowControl/>
        <w:jc w:val="left"/>
      </w:pPr>
      <w:r>
        <w:t>YouTube Shorts Script 1 — Problem Angle</w:t>
      </w:r>
    </w:p>
    <w:p>
      <w:pPr>
        <w:pStyle w:val="Heading2"/>
        <w:keepNext/>
        <w:keepLines/>
        <w:widowControl/>
        <w:jc w:val="left"/>
      </w:pPr>
      <w:r>
        <w:t>Goal</w:t>
      </w:r>
    </w:p>
    <w:p>
      <w:r>
        <w:t>Show creators that the idea is not the bottleneck. The launch pieces are.</w:t>
      </w:r>
    </w:p>
    <w:p>
      <w:pPr>
        <w:pStyle w:val="Heading2"/>
        <w:keepNext/>
        <w:keepLines/>
        <w:widowControl/>
        <w:jc w:val="left"/>
      </w:pPr>
      <w:r>
        <w:t>Timing</w:t>
      </w:r>
    </w:p>
    <w:p>
      <w:r>
        <w:t>30 seconds.</w:t>
      </w:r>
    </w:p>
    <w:p>
      <w:pPr>
        <w:pStyle w:val="Heading2"/>
        <w:keepNext/>
        <w:keepLines/>
        <w:widowControl/>
        <w:jc w:val="left"/>
      </w:pPr>
      <w:r>
        <w:t>Video Beats</w:t>
      </w:r>
    </w:p>
    <w:p>
      <w:r>
        <w:rPr>
          <w:b/>
        </w:rPr>
        <w:t xml:space="preserve">0–3 seconds — Hook: </w:t>
      </w:r>
      <w:r>
        <w:t>Got a product idea but stuck on the launch? On-screen text: Product idea ready?</w:t>
      </w:r>
    </w:p>
    <w:p>
      <w:r>
        <w:rPr>
          <w:b/>
        </w:rPr>
        <w:t xml:space="preserve">4–10 seconds — Problem: </w:t>
      </w:r>
      <w:r>
        <w:t>The idea is only one piece. You still need the promise, product outline, page message, and delivery flow. Show notes, messy tabs, or a blank sales page.</w:t>
      </w:r>
    </w:p>
    <w:p>
      <w:r>
        <w:rPr>
          <w:b/>
        </w:rPr>
        <w:t xml:space="preserve">11–18 seconds — Solution Path: </w:t>
      </w:r>
      <w:r>
        <w:t>Join my free 14-day Micro-Offer Launch Challenge. You get a report, checklist, and daily tasks. Show the report and checklist on screen.</w:t>
      </w:r>
    </w:p>
    <w:p>
      <w:r>
        <w:rPr>
          <w:b/>
        </w:rPr>
        <w:t xml:space="preserve">19–25 seconds — What They Get: </w:t>
      </w:r>
      <w:r>
        <w:t>A 14-day challenge, daily steps, a practical report, and an action checklist.</w:t>
      </w:r>
    </w:p>
    <w:p>
      <w:r>
        <w:rPr>
          <w:b/>
        </w:rPr>
        <w:t xml:space="preserve">26–30 seconds — CTA: </w:t>
      </w:r>
      <w:r>
        <w:t>Map your micro-offer before you build. Click the link and join: [OPT-IN PAGE LINK]</w:t>
      </w:r>
    </w:p>
    <w:p>
      <w:pPr>
        <w:pStyle w:val="Heading2"/>
        <w:keepNext/>
        <w:keepLines/>
        <w:widowControl/>
        <w:jc w:val="left"/>
      </w:pPr>
      <w:r>
        <w:t>Spoken Script</w:t>
      </w:r>
    </w:p>
    <w:p>
      <w:r>
        <w:t>Got a product idea but stuck on the launch? The idea is only one piece. You still need the promise, product outline, page message, and delivery flow. That is why I created a free 14-day Micro-Offer Launch Challenge. You get a practical report, an action checklist, and one daily task to plan the idea, promise, product outline, page message, and launch flow. Click the link and join now.</w:t>
      </w:r>
    </w:p>
    <w:p>
      <w:pPr>
        <w:pStyle w:val="Heading2"/>
        <w:keepNext/>
        <w:keepLines/>
        <w:widowControl/>
        <w:jc w:val="left"/>
      </w:pPr>
      <w:r>
        <w:t>On-Screen Text</w:t>
      </w:r>
    </w:p>
    <w:p>
      <w:pPr>
        <w:pStyle w:val="ListBullet"/>
        <w:keepLines/>
        <w:spacing w:after="80"/>
      </w:pPr>
      <w:r>
        <w:t>Product idea ready?</w:t>
      </w:r>
    </w:p>
    <w:p>
      <w:pPr>
        <w:pStyle w:val="ListBullet"/>
        <w:keepLines/>
        <w:spacing w:after="80"/>
      </w:pPr>
      <w:r>
        <w:t>Plan the micro-offer.</w:t>
      </w:r>
    </w:p>
    <w:p>
      <w:pPr>
        <w:pStyle w:val="ListBullet"/>
        <w:keepLines/>
        <w:spacing w:after="80"/>
      </w:pPr>
      <w:r>
        <w:t>Map the page message.</w:t>
      </w:r>
    </w:p>
    <w:p>
      <w:pPr>
        <w:pStyle w:val="ListBullet"/>
        <w:keepLines/>
        <w:spacing w:after="80"/>
      </w:pPr>
      <w:r>
        <w:t>Join the free 14-day challenge.</w:t>
      </w:r>
    </w:p>
    <w:p>
      <w:pPr>
        <w:pStyle w:val="Heading2"/>
        <w:keepNext/>
        <w:keepLines/>
        <w:widowControl/>
        <w:jc w:val="left"/>
      </w:pPr>
      <w:r>
        <w:t>Caption</w:t>
      </w:r>
    </w:p>
    <w:p>
      <w:r>
        <w:t>Your idea is not the only launch piece. Plan the promise, product, page, and delivery path in my free 14-day challenge. Join here: [OPT-IN PAGE LINK] #MicroOffer #LaunchPlan #DigitalProduct #CreatorBusiness</w:t>
      </w:r>
    </w:p>
    <w:p>
      <w:pPr>
        <w:pStyle w:val="Heading2"/>
        <w:keepNext/>
        <w:keepLines/>
        <w:widowControl/>
        <w:jc w:val="left"/>
      </w:pPr>
      <w:r>
        <w:t>CTA</w:t>
      </w:r>
    </w:p>
    <w:p>
      <w:r>
        <w:t>Map your micro-offer before you build. Click the link and join: [OPT-IN PAGE LINK]</w:t>
      </w:r>
    </w:p>
    <w:p>
      <w:pPr>
        <w:pStyle w:val="Heading1"/>
        <w:keepNext/>
        <w:keepLines/>
        <w:pageBreakBefore/>
        <w:widowControl/>
        <w:jc w:val="left"/>
      </w:pPr>
      <w:r>
        <w:t>YouTube Shorts Script 2 — Curiosity Angle</w:t>
      </w:r>
    </w:p>
    <w:p>
      <w:pPr>
        <w:pStyle w:val="Heading2"/>
        <w:keepNext/>
        <w:keepLines/>
        <w:widowControl/>
        <w:jc w:val="left"/>
      </w:pPr>
      <w:r>
        <w:t>Goal</w:t>
      </w:r>
    </w:p>
    <w:p>
      <w:r>
        <w:t>Make viewers rethink the size of their next digital offer.</w:t>
      </w:r>
    </w:p>
    <w:p>
      <w:pPr>
        <w:pStyle w:val="Heading2"/>
        <w:keepNext/>
        <w:keepLines/>
        <w:widowControl/>
        <w:jc w:val="left"/>
      </w:pPr>
      <w:r>
        <w:t>Timing</w:t>
      </w:r>
    </w:p>
    <w:p>
      <w:r>
        <w:t>30 seconds.</w:t>
      </w:r>
    </w:p>
    <w:p>
      <w:pPr>
        <w:pStyle w:val="Heading2"/>
        <w:keepNext/>
        <w:keepLines/>
        <w:widowControl/>
        <w:jc w:val="left"/>
      </w:pPr>
      <w:r>
        <w:t>Video Beats</w:t>
      </w:r>
    </w:p>
    <w:p>
      <w:r>
        <w:rPr>
          <w:b/>
        </w:rPr>
        <w:t xml:space="preserve">0–3 seconds — Hook: </w:t>
      </w:r>
      <w:r>
        <w:t>What if your next offer started smaller? On-screen text: Product idea ready?</w:t>
      </w:r>
    </w:p>
    <w:p>
      <w:r>
        <w:rPr>
          <w:b/>
        </w:rPr>
        <w:t xml:space="preserve">4–10 seconds — Problem: </w:t>
      </w:r>
      <w:r>
        <w:t>A micro-offer does not need to be huge. It needs one useful result and a simple launch path. Show notes, messy tabs, or a blank sales page.</w:t>
      </w:r>
    </w:p>
    <w:p>
      <w:r>
        <w:rPr>
          <w:b/>
        </w:rPr>
        <w:t xml:space="preserve">11–18 seconds — Solution Path: </w:t>
      </w:r>
      <w:r>
        <w:t>The free challenge helps you map the idea, buyer, promise, product outline, and page message. Show the report and checklist on screen.</w:t>
      </w:r>
    </w:p>
    <w:p>
      <w:r>
        <w:rPr>
          <w:b/>
        </w:rPr>
        <w:t xml:space="preserve">19–25 seconds — What They Get: </w:t>
      </w:r>
      <w:r>
        <w:t>A 14-day challenge, daily steps, a practical report, and an action checklist.</w:t>
      </w:r>
    </w:p>
    <w:p>
      <w:r>
        <w:rPr>
          <w:b/>
        </w:rPr>
        <w:t xml:space="preserve">26–30 seconds — CTA: </w:t>
      </w:r>
      <w:r>
        <w:t>Join the free challenge here: [OPT-IN PAGE LINK]</w:t>
      </w:r>
    </w:p>
    <w:p>
      <w:pPr>
        <w:pStyle w:val="Heading2"/>
        <w:keepNext/>
        <w:keepLines/>
        <w:widowControl/>
        <w:jc w:val="left"/>
      </w:pPr>
      <w:r>
        <w:t>Spoken Script</w:t>
      </w:r>
    </w:p>
    <w:p>
      <w:r>
        <w:t>What if your next offer started smaller? A micro-offer does not need to be huge. It needs one useful result and a simple launch path. That is why I created a free 14-day Micro-Offer Launch Challenge. You get a practical report, an action checklist, and one daily task to plan the idea, promise, product outline, page message, and launch flow. Click the link and join now.</w:t>
      </w:r>
    </w:p>
    <w:p>
      <w:pPr>
        <w:pStyle w:val="Heading2"/>
        <w:keepNext/>
        <w:keepLines/>
        <w:widowControl/>
        <w:jc w:val="left"/>
      </w:pPr>
      <w:r>
        <w:t>On-Screen Text</w:t>
      </w:r>
    </w:p>
    <w:p>
      <w:pPr>
        <w:pStyle w:val="ListBullet"/>
        <w:keepLines/>
        <w:spacing w:after="80"/>
      </w:pPr>
      <w:r>
        <w:t>Product idea ready?</w:t>
      </w:r>
    </w:p>
    <w:p>
      <w:pPr>
        <w:pStyle w:val="ListBullet"/>
        <w:keepLines/>
        <w:spacing w:after="80"/>
      </w:pPr>
      <w:r>
        <w:t>Plan the micro-offer.</w:t>
      </w:r>
    </w:p>
    <w:p>
      <w:pPr>
        <w:pStyle w:val="ListBullet"/>
        <w:keepLines/>
        <w:spacing w:after="80"/>
      </w:pPr>
      <w:r>
        <w:t>Map the page message.</w:t>
      </w:r>
    </w:p>
    <w:p>
      <w:pPr>
        <w:pStyle w:val="ListBullet"/>
        <w:keepLines/>
        <w:spacing w:after="80"/>
      </w:pPr>
      <w:r>
        <w:t>Join the free 14-day challenge.</w:t>
      </w:r>
    </w:p>
    <w:p>
      <w:pPr>
        <w:pStyle w:val="Heading2"/>
        <w:keepNext/>
        <w:keepLines/>
        <w:widowControl/>
        <w:jc w:val="left"/>
      </w:pPr>
      <w:r>
        <w:t>Caption</w:t>
      </w:r>
    </w:p>
    <w:p>
      <w:r>
        <w:t>A smaller offer can still need a clear plan. Join the free 14-day challenge and map the pieces before you build. Start here: [OPT-IN PAGE LINK] #MicroLaunch #OfferCreation #DigitalProducts #SimpleLaunch</w:t>
      </w:r>
    </w:p>
    <w:p>
      <w:pPr>
        <w:pStyle w:val="Heading2"/>
        <w:keepNext/>
        <w:keepLines/>
        <w:widowControl/>
        <w:jc w:val="left"/>
      </w:pPr>
      <w:r>
        <w:t>CTA</w:t>
      </w:r>
    </w:p>
    <w:p>
      <w:r>
        <w:t>Join the free challenge here: [OPT-IN PAGE LINK]</w:t>
      </w:r>
    </w:p>
    <w:p>
      <w:pPr>
        <w:pStyle w:val="Heading1"/>
        <w:keepNext/>
        <w:keepLines/>
        <w:pageBreakBefore/>
        <w:widowControl/>
        <w:jc w:val="left"/>
      </w:pPr>
      <w:r>
        <w:t>YouTube Shorts Script 3 — Free Challenge/Result Angle</w:t>
      </w:r>
    </w:p>
    <w:p>
      <w:pPr>
        <w:pStyle w:val="Heading2"/>
        <w:keepNext/>
        <w:keepLines/>
        <w:widowControl/>
        <w:jc w:val="left"/>
      </w:pPr>
      <w:r>
        <w:t>Goal</w:t>
      </w:r>
    </w:p>
    <w:p>
      <w:r>
        <w:t>Promote the clear outcome of joining the challenge.</w:t>
      </w:r>
    </w:p>
    <w:p>
      <w:pPr>
        <w:pStyle w:val="Heading2"/>
        <w:keepNext/>
        <w:keepLines/>
        <w:widowControl/>
        <w:jc w:val="left"/>
      </w:pPr>
      <w:r>
        <w:t>Timing</w:t>
      </w:r>
    </w:p>
    <w:p>
      <w:r>
        <w:t>30 seconds.</w:t>
      </w:r>
    </w:p>
    <w:p>
      <w:pPr>
        <w:pStyle w:val="Heading2"/>
        <w:keepNext/>
        <w:keepLines/>
        <w:widowControl/>
        <w:jc w:val="left"/>
      </w:pPr>
      <w:r>
        <w:t>Video Beats</w:t>
      </w:r>
    </w:p>
    <w:p>
      <w:r>
        <w:rPr>
          <w:b/>
        </w:rPr>
        <w:t xml:space="preserve">0–3 seconds — Hook: </w:t>
      </w:r>
      <w:r>
        <w:t>Want a cleaner plan for your next offer? On-screen text: Product idea ready?</w:t>
      </w:r>
    </w:p>
    <w:p>
      <w:r>
        <w:rPr>
          <w:b/>
        </w:rPr>
        <w:t xml:space="preserve">4–10 seconds — Problem: </w:t>
      </w:r>
      <w:r>
        <w:t>Over 14 days, you will clarify the idea, shape the product, map the page, and prepare delivery. Show notes, messy tabs, or a blank sales page.</w:t>
      </w:r>
    </w:p>
    <w:p>
      <w:r>
        <w:rPr>
          <w:b/>
        </w:rPr>
        <w:t xml:space="preserve">11–18 seconds — Solution Path: </w:t>
      </w:r>
      <w:r>
        <w:t>You also get the report, checklist, and daily action steps to guide the work. Show the report and checklist on screen.</w:t>
      </w:r>
    </w:p>
    <w:p>
      <w:r>
        <w:rPr>
          <w:b/>
        </w:rPr>
        <w:t xml:space="preserve">19–25 seconds — What They Get: </w:t>
      </w:r>
      <w:r>
        <w:t>A 14-day challenge, daily steps, a practical report, and an action checklist.</w:t>
      </w:r>
    </w:p>
    <w:p>
      <w:r>
        <w:rPr>
          <w:b/>
        </w:rPr>
        <w:t xml:space="preserve">26–30 seconds — CTA: </w:t>
      </w:r>
      <w:r>
        <w:t>Click the link and join the free challenge: [OPT-IN PAGE LINK]</w:t>
      </w:r>
    </w:p>
    <w:p>
      <w:pPr>
        <w:pStyle w:val="Heading2"/>
        <w:keepNext/>
        <w:keepLines/>
        <w:widowControl/>
        <w:jc w:val="left"/>
      </w:pPr>
      <w:r>
        <w:t>Spoken Script</w:t>
      </w:r>
    </w:p>
    <w:p>
      <w:r>
        <w:t>Want a cleaner plan for your next offer? Over 14 days, you will clarify the idea, shape the product, map the page, and prepare delivery. That is why I created a free 14-day Micro-Offer Launch Challenge. You get a practical report, an action checklist, and one daily task to plan the idea, promise, product outline, page message, and launch flow. Click the link and join now.</w:t>
      </w:r>
    </w:p>
    <w:p>
      <w:pPr>
        <w:pStyle w:val="Heading2"/>
        <w:keepNext/>
        <w:keepLines/>
        <w:widowControl/>
        <w:jc w:val="left"/>
      </w:pPr>
      <w:r>
        <w:t>On-Screen Text</w:t>
      </w:r>
    </w:p>
    <w:p>
      <w:pPr>
        <w:pStyle w:val="ListBullet"/>
        <w:keepLines/>
        <w:spacing w:after="80"/>
      </w:pPr>
      <w:r>
        <w:t>Product idea ready?</w:t>
      </w:r>
    </w:p>
    <w:p>
      <w:pPr>
        <w:pStyle w:val="ListBullet"/>
        <w:keepLines/>
        <w:spacing w:after="80"/>
      </w:pPr>
      <w:r>
        <w:t>Plan the micro-offer.</w:t>
      </w:r>
    </w:p>
    <w:p>
      <w:pPr>
        <w:pStyle w:val="ListBullet"/>
        <w:keepLines/>
        <w:spacing w:after="80"/>
      </w:pPr>
      <w:r>
        <w:t>Map the page message.</w:t>
      </w:r>
    </w:p>
    <w:p>
      <w:pPr>
        <w:pStyle w:val="ListBullet"/>
        <w:keepLines/>
        <w:spacing w:after="80"/>
      </w:pPr>
      <w:r>
        <w:t>Join the free 14-day challenge.</w:t>
      </w:r>
    </w:p>
    <w:p>
      <w:pPr>
        <w:pStyle w:val="Heading2"/>
        <w:keepNext/>
        <w:keepLines/>
        <w:widowControl/>
        <w:jc w:val="left"/>
      </w:pPr>
      <w:r>
        <w:t>Caption</w:t>
      </w:r>
    </w:p>
    <w:p>
      <w:r>
        <w:t>Join the free 14-day Micro-Offer Launch Challenge. Get the report, checklist, and daily tasks to plan your next offer. Start here: [OPT-IN PAGE LINK] #FreeChallenge #MicroOffer #LaunchStrategy #CreatorTools</w:t>
      </w:r>
    </w:p>
    <w:p>
      <w:pPr>
        <w:pStyle w:val="Heading2"/>
        <w:keepNext/>
        <w:keepLines/>
        <w:widowControl/>
        <w:jc w:val="left"/>
      </w:pPr>
      <w:r>
        <w:t>CTA</w:t>
      </w:r>
    </w:p>
    <w:p>
      <w:r>
        <w:t>Click the link and join the free challenge: [OPT-IN PAGE LINK]</w:t>
      </w:r>
    </w:p>
    <w:sectPr w:rsidR="00FC693F" w:rsidRPr="0006063C" w:rsidSect="00034616">
      <w:footerReference w:type="default" r:id="rId9"/>
      <w:pgSz w:w="12240" w:h="15840"/>
      <w:pgMar w:top="1152" w:right="1094" w:bottom="1152" w:left="109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color w:val="5B6770"/>
        <w:sz w:val="18"/>
      </w:rPr>
      <w:t xml:space="preserve">30-Second Promo Short Video Scripts  |  Page </w:t>
    </w:r>
    <w:r>
      <w:fldChar w:fldCharType="begin"/>
      <w:instrText xml:space="preserve">PAGE</w:instrText>
      <w:fldChar w:fldCharType="end"/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40" w:line="259" w:lineRule="auto"/>
    </w:pPr>
    <w:rPr>
      <w:rFonts w:ascii="Aptos" w:hAnsi="Aptos" w:eastAsia="Aptos"/>
      <w:color w:val="1F2933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widowControl/>
      <w:spacing w:before="160" w:after="120"/>
      <w:outlineLvl w:val="0"/>
    </w:pPr>
    <w:rPr>
      <w:rFonts w:asciiTheme="majorHAnsi" w:eastAsiaTheme="majorEastAsia" w:hAnsiTheme="majorHAnsi" w:cstheme="majorBidi" w:ascii="Aptos Display" w:hAnsi="Aptos Display" w:eastAsia="Aptos Display"/>
      <w:b/>
      <w:bCs/>
      <w:color w:val="1F4E79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widowControl/>
      <w:spacing w:before="160" w:after="120"/>
      <w:outlineLvl w:val="1"/>
    </w:pPr>
    <w:rPr>
      <w:rFonts w:asciiTheme="majorHAnsi" w:eastAsiaTheme="majorEastAsia" w:hAnsiTheme="majorHAnsi" w:cstheme="majorBidi" w:ascii="Aptos Display" w:hAnsi="Aptos Display" w:eastAsia="Aptos Display"/>
      <w:b/>
      <w:bCs/>
      <w:color w:val="00A7A5"/>
      <w:sz w:val="30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widowControl/>
      <w:spacing w:before="160" w:after="120"/>
      <w:outlineLvl w:val="2"/>
    </w:pPr>
    <w:rPr>
      <w:rFonts w:asciiTheme="majorHAnsi" w:eastAsiaTheme="majorEastAsia" w:hAnsiTheme="majorHAnsi" w:cstheme="majorBidi" w:ascii="Aptos Display" w:hAnsi="Aptos Display" w:eastAsia="Aptos Display"/>
      <w:b/>
      <w:bCs/>
      <w:color w:val="1F4E79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spacing w:after="80"/>
      <w:ind w:left="360"/>
      <w:contextualSpacing/>
    </w:pPr>
    <w:rPr>
      <w:rFonts w:ascii="Aptos" w:hAnsi="Aptos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spacing w:after="80"/>
      <w:ind w:left="360"/>
      <w:contextualSpacing/>
    </w:pPr>
    <w:rPr>
      <w:rFonts w:ascii="Aptos" w:hAnsi="Aptos"/>
      <w:sz w:val="20"/>
    </w:r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