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Pr>
        <w:spacing w:after="160"/>
        <w:jc w:val="center"/>
      </w:pPr>
      <w:r>
        <w:rPr>
          <w:b/>
          <w:color w:val="1F4E79"/>
          <w:sz w:val="56"/>
        </w:rPr>
        <w:t>Platform-Specific Promo Social Posts</w:t>
      </w:r>
    </w:p>
    <w:p>
      <w:pPr>
        <w:spacing w:after="240"/>
        <w:jc w:val="center"/>
      </w:pPr>
      <w:r>
        <w:rPr>
          <w:color w:val="00A7A5"/>
          <w:sz w:val="30"/>
        </w:rPr>
        <w:t>Traffic assets for the free 14-day challenge.</w:t>
      </w:r>
    </w:p>
    <w:p>
      <w:r>
        <w:br w:type="page"/>
      </w:r>
    </w:p>
    <w:p>
      <w:pPr>
        <w:pStyle w:val="Heading1"/>
        <w:keepNext/>
        <w:keepLines/>
        <w:widowControl/>
        <w:jc w:val="left"/>
      </w:pPr>
      <w:r>
        <w:t>Facebook Posts</w:t>
      </w:r>
    </w:p>
    <w:p>
      <w:pPr>
        <w:pStyle w:val="Heading2"/>
        <w:keepNext/>
        <w:keepLines/>
        <w:widowControl/>
        <w:jc w:val="left"/>
      </w:pPr>
      <w:r>
        <w:t>Facebook Post 1 — Problem Angle</w:t>
      </w:r>
    </w:p>
    <w:p>
      <w:r>
        <w:t>Length: 122</w:t>
      </w:r>
    </w:p>
    <w:p>
      <w:r>
        <w:t>Hashtags: #MicroOffer #DigitalProducts #LaunchPlan</w:t>
      </w:r>
    </w:p>
    <w:p>
      <w:r>
        <w:t>Post Copy:</w:t>
      </w:r>
    </w:p>
    <w:p>
      <w:pPr>
        <w:keepLines/>
      </w:pPr>
      <w:r>
        <w:t>You can have a great product idea and still get stuck before launch. The slow part is often not the idea. It is the product structure, page message, delivery path, and all the small setup decisions around it. That is why I created a free 14-day challenge to help you plan a simple micro-offer before you start building. You will map the promise, outline the product, shape the page message, and prepare the launch flow one step at a time. You also get a practical report and checklist, so the work feels guided from the first step. If your ideas usually stay trapped in notes, this gives you a cleaner way to move forward. Join here: [OPT-IN PAGE LINK] #MicroOffer #DigitalProducts #LaunchPlan</w:t>
      </w:r>
    </w:p>
    <w:p>
      <w:pPr>
        <w:pStyle w:val="Heading2"/>
        <w:keepNext/>
        <w:keepLines/>
        <w:pageBreakBefore/>
        <w:widowControl/>
        <w:jc w:val="left"/>
      </w:pPr>
      <w:r>
        <w:t>Facebook Post 2 — Curiosity Angle</w:t>
      </w:r>
    </w:p>
    <w:p>
      <w:r>
        <w:t>Length: 125</w:t>
      </w:r>
    </w:p>
    <w:p>
      <w:r>
        <w:t>Hashtags: #OfferCreation #CreatorTools #SimpleLaunch</w:t>
      </w:r>
    </w:p>
    <w:p>
      <w:r>
        <w:t>Post Copy:</w:t>
      </w:r>
    </w:p>
    <w:p>
      <w:pPr>
        <w:keepLines/>
      </w:pPr>
      <w:r>
        <w:t>What if your next digital product did not need to start with a huge course, a giant funnel, or weeks of planning? Sometimes the better move is a focused micro-offer built around one useful result. My free 14-day challenge helps you think through that process before you build. You will clarify the buyer, choose the promise, outline the product, and prepare the page message. It is simple, practical, and built for creators who want a cleaner launch path. You can use the report and checklist to organize your notes before Day 1 begins. This gives your next idea a stronger foundation before production. It also helps you avoid adding pieces that make the offer harder to finish. Join here: [OPT-IN PAGE LINK] #OfferCreation #CreatorTools #SimpleLaunch</w:t>
      </w:r>
    </w:p>
    <w:p>
      <w:pPr>
        <w:pStyle w:val="Heading2"/>
        <w:keepNext/>
        <w:keepLines/>
        <w:pageBreakBefore/>
        <w:widowControl/>
        <w:jc w:val="left"/>
      </w:pPr>
      <w:r>
        <w:t>Facebook Post 3 — Free Challenge/Result Angle</w:t>
      </w:r>
    </w:p>
    <w:p>
      <w:r>
        <w:t>Length: 123</w:t>
      </w:r>
    </w:p>
    <w:p>
      <w:r>
        <w:t>Hashtags: #MicroLaunch #OnlineBusiness #Challenge</w:t>
      </w:r>
    </w:p>
    <w:p>
      <w:r>
        <w:t>Post Copy:</w:t>
      </w:r>
    </w:p>
    <w:p>
      <w:pPr>
        <w:keepLines/>
      </w:pPr>
      <w:r>
        <w:t>The 14-Day Micro-Offer Launch Challenge gives you one focused task each day. By the end, you will have a clearer product idea, a tighter promise, a simple product outline, a page message, and a launch flow you can review before creation. You also get a practical report and action checklist to guide the process. This is for creators, affiliates, and online sellers who want to stop overbuilding and start planning offers with more structure. Use it before your next product build, so the pieces connect before you touch extra tools. A simpler plan can make the whole launch path feel easier. It can also help you spot missing steps before production begins. Join the free challenge here: [OPT-IN PAGE LINK] #MicroLaunch #OnlineBusiness #Challenge</w:t>
      </w:r>
    </w:p>
    <w:p>
      <w:pPr>
        <w:pStyle w:val="Heading1"/>
        <w:keepNext/>
        <w:keepLines/>
        <w:pageBreakBefore/>
        <w:widowControl/>
        <w:jc w:val="left"/>
      </w:pPr>
      <w:r>
        <w:t>Instagram Captions</w:t>
      </w:r>
    </w:p>
    <w:p>
      <w:pPr>
        <w:pStyle w:val="Heading2"/>
        <w:keepNext/>
        <w:keepLines/>
        <w:widowControl/>
        <w:jc w:val="left"/>
      </w:pPr>
      <w:r>
        <w:t>Instagram Caption 1 — Problem Angle</w:t>
      </w:r>
    </w:p>
    <w:p>
      <w:r>
        <w:t>Length: 104</w:t>
      </w:r>
    </w:p>
    <w:p>
      <w:r>
        <w:t>Hashtags: #MicroOffer #DigitalProduct #LaunchChallenge #CreatorBusiness #OfferPlan</w:t>
      </w:r>
    </w:p>
    <w:p>
      <w:r>
        <w:t>Caption Copy:</w:t>
      </w:r>
    </w:p>
    <w:p>
      <w:pPr>
        <w:keepLines/>
      </w:pPr>
      <w:r>
        <w:t>Creating an AI product can feel easy. Launching it can feel messy. You still need the promise, product structure, sales page message, delivery path, and clear next step. My free 14-day challenge helps you plan those pieces in order. You get a report, checklist, and one practical email task each day. Use it before your next product build, so your idea becomes easier to explain and organize. It is built for creators who want clarity before they start assembling pages, files, and delivery pieces. The goal is a cleaner plan you can actually use. Join here: [OPT-IN PAGE LINK] #MicroOffer #DigitalProduct #LaunchChallenge #CreatorBusiness #OfferPlan</w:t>
      </w:r>
    </w:p>
    <w:p>
      <w:pPr>
        <w:pStyle w:val="Heading2"/>
        <w:keepNext/>
        <w:keepLines/>
        <w:pageBreakBefore/>
        <w:widowControl/>
        <w:jc w:val="left"/>
      </w:pPr>
      <w:r>
        <w:t>Instagram Caption 2 — Curiosity Angle</w:t>
      </w:r>
    </w:p>
    <w:p>
      <w:r>
        <w:t>Length: 104</w:t>
      </w:r>
    </w:p>
    <w:p>
      <w:r>
        <w:t>Hashtags: #MicroLaunch #OfferCreation #DigitalProducts #ContentCreator #LaunchPlan</w:t>
      </w:r>
    </w:p>
    <w:p>
      <w:r>
        <w:t>Caption Copy:</w:t>
      </w:r>
    </w:p>
    <w:p>
      <w:pPr>
        <w:keepLines/>
      </w:pPr>
      <w:r>
        <w:t>A micro-offer does not need to be huge. It needs one clear result and a clean launch path. In this free 14-day challenge, you will map the idea, buyer, promise, product outline, page message, and delivery flow. The goal is a focused plan before you start assembling everything. You also get a report and checklist to guide your notes. Use it to cut extra ideas, organize the useful pieces, and prepare a simpler next step. This keeps your launch plan practical and easier to review before building. It also helps you avoid confusing extras. Join here: [OPT-IN PAGE LINK] #MicroLaunch #OfferCreation #DigitalProducts #ContentCreator #LaunchPlan</w:t>
      </w:r>
    </w:p>
    <w:p>
      <w:pPr>
        <w:pStyle w:val="Heading2"/>
        <w:keepNext/>
        <w:keepLines/>
        <w:pageBreakBefore/>
        <w:widowControl/>
        <w:jc w:val="left"/>
      </w:pPr>
      <w:r>
        <w:t>Instagram Caption 3 — Free Challenge/Result Angle</w:t>
      </w:r>
    </w:p>
    <w:p>
      <w:r>
        <w:t>Length: 101</w:t>
      </w:r>
    </w:p>
    <w:p>
      <w:r>
        <w:t>Hashtags: #MicroOffer #OnlineMarketing #SimpleLaunch #CreatorTools #FreeChallenge</w:t>
      </w:r>
    </w:p>
    <w:p>
      <w:r>
        <w:t>Caption Copy:</w:t>
      </w:r>
    </w:p>
    <w:p>
      <w:pPr>
        <w:keepLines/>
      </w:pPr>
      <w:r>
        <w:t>Want a clearer plan for your next micro-offer? Join the free 14-day challenge and build the foundation step by step. You also get a practical report and checklist to guide the process before Day 1 begins. This is for creators, affiliates, and online sellers who want a cleaner path from idea to launch plan. Keep the offer focused, practical, and easier to finish. By the end, you will know what to build, what to say, and how the launch flow should work. That makes the next creation step feel more organized. Join here: [OPT-IN PAGE LINK] #MicroOffer #OnlineMarketing #SimpleLaunch #CreatorTools #FreeChallenge</w:t>
      </w:r>
    </w:p>
    <w:p>
      <w:pPr>
        <w:pStyle w:val="Heading1"/>
        <w:keepNext/>
        <w:keepLines/>
        <w:pageBreakBefore/>
        <w:widowControl/>
        <w:jc w:val="left"/>
      </w:pPr>
      <w:r>
        <w:t>LinkedIn Posts</w:t>
      </w:r>
    </w:p>
    <w:p>
      <w:pPr>
        <w:pStyle w:val="Heading2"/>
        <w:keepNext/>
        <w:keepLines/>
        <w:widowControl/>
        <w:jc w:val="left"/>
      </w:pPr>
      <w:r>
        <w:t>LinkedIn Post 1 — Problem Angle</w:t>
      </w:r>
    </w:p>
    <w:p>
      <w:r>
        <w:t>Length: 151</w:t>
      </w:r>
    </w:p>
    <w:p>
      <w:r>
        <w:t>Hashtags: #DigitalProducts #MicroOffer #LaunchStrategy</w:t>
      </w:r>
    </w:p>
    <w:p>
      <w:r>
        <w:t>Post Copy:</w:t>
      </w:r>
    </w:p>
    <w:p>
      <w:pPr>
        <w:keepLines/>
      </w:pPr>
      <w:r>
        <w:t>Many creators can generate product ideas quickly now. The slower part is turning the idea into a structured offer, clear sales page message, and usable launch flow. That gap creates friction. It also causes people to overbuild before they have a clean first version. I put together a free 14-day challenge to help solve that planning stage. Each day gives you one focused task. You will clarify the buyer, shape the promise, outline the product, plan the page message, and prepare the delivery path. You also get a practical report and checklist, so the process feels organized before production begins. It is built for creators, affiliates, and online sellers who want a simpler way to plan micro-offers. Use it to turn scattered notes into a clearer product and page plan. It also helps you review the launch flow before tool setup takes over. Join here: [OPT-IN PAGE LINK] #DigitalProducts #MicroOffer #LaunchStrategy</w:t>
      </w:r>
    </w:p>
    <w:p>
      <w:pPr>
        <w:pStyle w:val="Heading2"/>
        <w:keepNext/>
        <w:keepLines/>
        <w:pageBreakBefore/>
        <w:widowControl/>
        <w:jc w:val="left"/>
      </w:pPr>
      <w:r>
        <w:t>LinkedIn Post 2 — Curiosity Angle</w:t>
      </w:r>
    </w:p>
    <w:p>
      <w:r>
        <w:t>Length: 154</w:t>
      </w:r>
    </w:p>
    <w:p>
      <w:r>
        <w:t>Hashtags: #OfferCreation #DigitalProductStrategy #CreatorBusiness</w:t>
      </w:r>
    </w:p>
    <w:p>
      <w:r>
        <w:t>Post Copy:</w:t>
      </w:r>
    </w:p>
    <w:p>
      <w:pPr>
        <w:keepLines/>
      </w:pPr>
      <w:r>
        <w:t>The fastest product idea is not always the best launch plan. A useful micro-offer still needs a focused promise, a clean product structure, a page message that makes sense, and a clear delivery flow. That is why planning matters before production. My free 14-day Micro-Offer Launch Challenge walks through the setup one small task at a time. You will not build a giant funnel inside the challenge. You will create the foundation that makes the next step easier. The report and checklist help you keep notes, cut extra ideas, and connect the product to the page message. It also helps you review the buyer journey before you start assembling files or pages. This is useful when you want a repeatable process, not another scattered project. It keeps the offer plan connected from the first note. If you want a practical way to organize your next offer, join here: [OPT-IN PAGE LINK] #OfferCreation #DigitalProductStrategy #CreatorBusiness</w:t>
      </w:r>
    </w:p>
    <w:p>
      <w:pPr>
        <w:pStyle w:val="Heading2"/>
        <w:keepNext/>
        <w:keepLines/>
        <w:pageBreakBefore/>
        <w:widowControl/>
        <w:jc w:val="left"/>
      </w:pPr>
      <w:r>
        <w:t>LinkedIn Post 3 — Free Challenge/Result Angle</w:t>
      </w:r>
    </w:p>
    <w:p>
      <w:r>
        <w:t>Length: 150</w:t>
      </w:r>
    </w:p>
    <w:p>
      <w:r>
        <w:t>Hashtags: #MicroLaunch #DigitalOffers #LaunchPlan</w:t>
      </w:r>
    </w:p>
    <w:p>
      <w:r>
        <w:t>Post Copy:</w:t>
      </w:r>
    </w:p>
    <w:p>
      <w:pPr>
        <w:keepLines/>
      </w:pPr>
      <w:r>
        <w:t>I created a free 14-day challenge for people who want to plan a focused micro-offer without getting buried in scattered tasks. You will map the idea, buyer, promise, product outline, sales page message, CTA, and delivery flow. You also get a practical report and action checklist, so the process feels guided from the beginning. The goal is simple. Build a cleaner plan before you start assembling the product and page. This is a good fit for creators, affiliates, PLR sellers, and marketers who want a repeatable launch process. Use it to reduce guesswork before you move into creation. It gives your next offer a clearer structure before production starts. It also helps you see which pieces matter and which ideas can wait. That makes production feel less scattered and more intentional when you are ready to build the real launch assets later. Join here: [OPT-IN PAGE LINK] #MicroLaunch #DigitalOffers #LaunchPlan</w:t>
      </w:r>
    </w:p>
    <w:p>
      <w:pPr>
        <w:pStyle w:val="Heading1"/>
        <w:keepNext/>
        <w:keepLines/>
        <w:pageBreakBefore/>
        <w:widowControl/>
        <w:jc w:val="left"/>
      </w:pPr>
      <w:r>
        <w:t>X Posts</w:t>
      </w:r>
    </w:p>
    <w:p>
      <w:pPr>
        <w:pStyle w:val="Heading2"/>
        <w:keepNext/>
        <w:keepLines/>
        <w:widowControl/>
        <w:jc w:val="left"/>
      </w:pPr>
      <w:r>
        <w:t>X Post 1 — Problem Angle</w:t>
      </w:r>
    </w:p>
    <w:p>
      <w:r>
        <w:t>Length: 201</w:t>
      </w:r>
    </w:p>
    <w:p>
      <w:r>
        <w:t>Hashtags: #MicroOffer</w:t>
      </w:r>
    </w:p>
    <w:p>
      <w:r>
        <w:t>Post Copy:</w:t>
      </w:r>
    </w:p>
    <w:p>
      <w:pPr>
        <w:keepLines/>
      </w:pPr>
      <w:r>
        <w:t>Your product idea is not the hard part. The slow part is the promise, product structure, page message, and launch flow. Join the free 14-day Micro-Offer Launch Challenge: [OPT-IN PAGE LINK] #MicroOffer</w:t>
      </w:r>
    </w:p>
    <w:p>
      <w:pPr>
        <w:pStyle w:val="Heading2"/>
        <w:keepNext/>
        <w:keepLines/>
        <w:pageBreakBefore/>
        <w:widowControl/>
        <w:jc w:val="left"/>
      </w:pPr>
      <w:r>
        <w:t>X Post 2 — Curiosity Angle</w:t>
      </w:r>
    </w:p>
    <w:p>
      <w:r>
        <w:t>Length: 146</w:t>
      </w:r>
    </w:p>
    <w:p>
      <w:r>
        <w:t>Hashtags: #Launch</w:t>
      </w:r>
    </w:p>
    <w:p>
      <w:r>
        <w:t>Post Copy:</w:t>
      </w:r>
    </w:p>
    <w:p>
      <w:pPr>
        <w:keepLines/>
      </w:pPr>
      <w:r>
        <w:t>A micro-offer does not need to be huge. It needs one useful result and a clear launch path. Plan yours in 14 days here: [OPT-IN PAGE LINK] #Launch</w:t>
      </w:r>
    </w:p>
    <w:p>
      <w:pPr>
        <w:pStyle w:val="Heading2"/>
        <w:keepNext/>
        <w:keepLines/>
        <w:pageBreakBefore/>
        <w:widowControl/>
        <w:jc w:val="left"/>
      </w:pPr>
      <w:r>
        <w:t>X Post 3 — Free Challenge/Result Angle</w:t>
      </w:r>
    </w:p>
    <w:p>
      <w:r>
        <w:t>Length: 159</w:t>
      </w:r>
    </w:p>
    <w:p>
      <w:r>
        <w:t>Hashtags: #DigitalProducts</w:t>
      </w:r>
    </w:p>
    <w:p>
      <w:r>
        <w:t>Post Copy:</w:t>
      </w:r>
    </w:p>
    <w:p>
      <w:pPr>
        <w:keepLines/>
      </w:pPr>
      <w:r>
        <w:t>Free 14-day challenge: clarify your idea, outline the product, shape the page message, and plan the launch flow. Join here: [OPT-IN PAGE LINK] #DigitalProducts</w:t>
      </w:r>
    </w:p>
    <w:p>
      <w:pPr>
        <w:pStyle w:val="Heading1"/>
        <w:keepNext/>
        <w:keepLines/>
        <w:pageBreakBefore/>
        <w:widowControl/>
        <w:jc w:val="left"/>
      </w:pPr>
      <w:r>
        <w:t>Threads Posts</w:t>
      </w:r>
    </w:p>
    <w:p>
      <w:pPr>
        <w:pStyle w:val="Heading2"/>
        <w:keepNext/>
        <w:keepLines/>
        <w:widowControl/>
        <w:jc w:val="left"/>
      </w:pPr>
      <w:r>
        <w:t>Threads Post 1 — Problem Angle</w:t>
      </w:r>
    </w:p>
    <w:p>
      <w:r>
        <w:t>Length: 63</w:t>
      </w:r>
    </w:p>
    <w:p>
      <w:r>
        <w:t>Hashtags: #MicroOffer #LaunchPlan</w:t>
      </w:r>
    </w:p>
    <w:p>
      <w:r>
        <w:t>Post Copy:</w:t>
      </w:r>
    </w:p>
    <w:p>
      <w:pPr>
        <w:keepLines/>
      </w:pPr>
      <w:r>
        <w:t>A product idea can be simple, but the launch pieces can slow everything down. The free 14-day Micro-Offer Launch Challenge helps you plan the promise, product, page message, and delivery path before building. You also get a report and checklist to keep the work organized. Use it before your next product build and reduce scattered planning. Join here: [OPT-IN PAGE LINK] #MicroOffer #LaunchPlan</w:t>
      </w:r>
    </w:p>
    <w:p>
      <w:pPr>
        <w:pStyle w:val="Heading2"/>
        <w:keepNext/>
        <w:keepLines/>
        <w:pageBreakBefore/>
        <w:widowControl/>
        <w:jc w:val="left"/>
      </w:pPr>
      <w:r>
        <w:t>Threads Post 2 — Curiosity Angle</w:t>
      </w:r>
    </w:p>
    <w:p>
      <w:r>
        <w:t>Length: 61</w:t>
      </w:r>
    </w:p>
    <w:p>
      <w:r>
        <w:t>Hashtags: #OfferCreation #CreatorBusiness</w:t>
      </w:r>
    </w:p>
    <w:p>
      <w:r>
        <w:t>Post Copy:</w:t>
      </w:r>
    </w:p>
    <w:p>
      <w:pPr>
        <w:keepLines/>
      </w:pPr>
      <w:r>
        <w:t>What if your next offer started smaller, clearer, and easier to explain? Join the free 14-day challenge and map one useful micro-offer step by step. You will shape the promise, product outline, page message, and launch flow before building. The report and checklist help you keep everything organized and easier to review before creation. Start here: [OPT-IN PAGE LINK] #OfferCreation #CreatorBusiness</w:t>
      </w:r>
    </w:p>
    <w:p>
      <w:pPr>
        <w:pStyle w:val="Heading2"/>
        <w:keepNext/>
        <w:keepLines/>
        <w:pageBreakBefore/>
        <w:widowControl/>
        <w:jc w:val="left"/>
      </w:pPr>
      <w:r>
        <w:t>Threads Post 3 — Free Challenge/Result Angle</w:t>
      </w:r>
    </w:p>
    <w:p>
      <w:r>
        <w:t>Length: 60</w:t>
      </w:r>
    </w:p>
    <w:p>
      <w:r>
        <w:t>Hashtags: #MicroLaunch #DigitalProducts</w:t>
      </w:r>
    </w:p>
    <w:p>
      <w:r>
        <w:t>Post Copy:</w:t>
      </w:r>
    </w:p>
    <w:p>
      <w:pPr>
        <w:keepLines/>
      </w:pPr>
      <w:r>
        <w:t>Join the free 14-day Micro-Offer Launch Challenge. You get a report, checklist, and daily tasks to plan the idea, promise, product outline, page message, and launch flow. It is built to help creators organize the pieces before production begins. Use it to make your next offer easier to explain and finish before building. Join here: [OPT-IN PAGE LINK] #MicroLaunch #DigitalProducts</w:t>
      </w:r>
    </w:p>
    <w:sectPr w:rsidR="00FC693F" w:rsidRPr="0006063C" w:rsidSect="00034616">
      <w:footerReference w:type="default" r:id="rId9"/>
      <w:pgSz w:w="12240" w:h="15840"/>
      <w:pgMar w:top="1152" w:right="1094" w:bottom="1152" w:left="10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B6770"/>
        <w:sz w:val="18"/>
      </w:rPr>
      <w:t xml:space="preserve">Platform-Specific Promo Social Posts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9" w:lineRule="auto"/>
    </w:pPr>
    <w:rPr>
      <w:rFonts w:ascii="Aptos" w:hAnsi="Aptos" w:eastAsia="Aptos"/>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120"/>
      <w:outlineLvl w:val="0"/>
    </w:pPr>
    <w:rPr>
      <w:rFonts w:asciiTheme="majorHAnsi" w:eastAsiaTheme="majorEastAsia" w:hAnsiTheme="majorHAnsi" w:cstheme="majorBidi" w:ascii="Aptos Display" w:hAnsi="Aptos Display" w:eastAsia="Aptos Display"/>
      <w:b/>
      <w:bCs/>
      <w:color w:val="1F4E79"/>
      <w:sz w:val="40"/>
      <w:szCs w:val="28"/>
    </w:rPr>
  </w:style>
  <w:style w:type="paragraph" w:styleId="Heading2">
    <w:name w:val="heading 2"/>
    <w:basedOn w:val="Normal"/>
    <w:next w:val="Normal"/>
    <w:link w:val="Heading2Char"/>
    <w:uiPriority w:val="9"/>
    <w:unhideWhenUsed/>
    <w:qFormat/>
    <w:rsid w:val="00FC693F"/>
    <w:pPr>
      <w:keepNext/>
      <w:keepLines/>
      <w:widowControl/>
      <w:spacing w:before="160" w:after="120"/>
      <w:outlineLvl w:val="1"/>
    </w:pPr>
    <w:rPr>
      <w:rFonts w:asciiTheme="majorHAnsi" w:eastAsiaTheme="majorEastAsia" w:hAnsiTheme="majorHAnsi" w:cstheme="majorBidi" w:ascii="Aptos Display" w:hAnsi="Aptos Display" w:eastAsia="Aptos Display"/>
      <w:b/>
      <w:bCs/>
      <w:color w:val="00A7A5"/>
      <w:sz w:val="30"/>
      <w:szCs w:val="26"/>
    </w:rPr>
  </w:style>
  <w:style w:type="paragraph" w:styleId="Heading3">
    <w:name w:val="heading 3"/>
    <w:basedOn w:val="Normal"/>
    <w:next w:val="Normal"/>
    <w:link w:val="Heading3Char"/>
    <w:uiPriority w:val="9"/>
    <w:unhideWhenUsed/>
    <w:qFormat/>
    <w:rsid w:val="00FC693F"/>
    <w:pPr>
      <w:keepNext/>
      <w:keepLines/>
      <w:widowControl/>
      <w:spacing w:before="160" w:after="120"/>
      <w:outlineLvl w:val="2"/>
    </w:pPr>
    <w:rPr>
      <w:rFonts w:asciiTheme="majorHAnsi" w:eastAsiaTheme="majorEastAsia" w:hAnsiTheme="majorHAnsi" w:cstheme="majorBidi" w:ascii="Aptos Display" w:hAnsi="Aptos Display" w:eastAsia="Aptos Display"/>
      <w:b/>
      <w:bCs/>
      <w:color w:val="1F4E79"/>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ind w:left="360"/>
      <w:contextualSpacing/>
    </w:pPr>
    <w:rPr>
      <w:rFonts w:ascii="Aptos" w:hAnsi="Aptos"/>
      <w:sz w:val="20"/>
    </w:rPr>
  </w:style>
  <w:style w:type="paragraph" w:styleId="ListBullet2">
    <w:name w:val="List Bullet 2"/>
    <w:basedOn w:val="Normal"/>
    <w:uiPriority w:val="99"/>
    <w:unhideWhenUsed/>
    <w:rsid w:val="00326F90"/>
    <w:pPr>
      <w:numPr>
        <w:numId w:val="2"/>
      </w:numPr>
      <w:spacing w:after="80"/>
      <w:ind w:left="360"/>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