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pStyle w:val="Title"/>
        <w:spacing w:before="160" w:after="200" w:line="252" w:lineRule="auto"/>
        <w:jc w:val="center"/>
      </w:pPr>
      <w:r>
        <w:rPr>
          <w:color w:val="1F2A44"/>
          <w:sz w:val="60"/>
        </w:rPr>
        <w:t>30-Second Promo Short Video Script Pack</w:t>
      </w:r>
    </w:p>
    <w:p>
      <w:pPr>
        <w:spacing w:before="0" w:after="280" w:line="276" w:lineRule="auto"/>
        <w:jc w:val="center"/>
      </w:pPr>
      <w:r>
        <w:rPr>
          <w:color w:val="222222"/>
          <w:sz w:val="28"/>
        </w:rPr>
        <w:t>Short-form traffic scripts for the free opt-in page.</w:t>
      </w:r>
    </w:p>
    <w:tbl>
      <w:tblPr>
        <w:tblW w:type="auto" w:w="0"/>
        <w:jc w:val="center"/>
        <w:tblLook w:firstColumn="1" w:firstRow="1" w:lastColumn="0" w:lastRow="0" w:noHBand="0" w:noVBand="1" w:val="04A0"/>
      </w:tblPr>
      <w:tblGrid>
        <w:gridCol w:w="10224"/>
      </w:tblGrid>
      <w:tr>
        <w:tc>
          <w:tcPr>
            <w:tcW w:type="dxa" w:w="7488"/>
            <w:shd w:fill="EAF8FB"/>
            <w:tcMar>
              <w:top w:w="160" w:type="dxa"/>
              <w:start w:w="200" w:type="dxa"/>
              <w:bottom w:w="160" w:type="dxa"/>
              <w:end w:w="200" w:type="dxa"/>
            </w:tcMar>
            <w:tcBorders>
              <w:top w:val="single" w:sz="8" w:color="17A2B8"/>
              <w:left w:val="single" w:sz="8" w:color="17A2B8"/>
              <w:bottom w:val="single" w:sz="8" w:color="17A2B8"/>
              <w:right w:val="single" w:sz="8" w:color="17A2B8"/>
            </w:tcBorders>
          </w:tcPr>
          <w:p>
            <w:pPr>
              <w:jc w:val="center"/>
            </w:pPr>
            <w:r>
              <w:rPr>
                <w:b/>
                <w:color w:val="0B7285"/>
                <w:sz w:val="24"/>
              </w:rPr>
              <w:t>14-Day AI Website Page Starter Challenge</w:t>
            </w:r>
          </w:p>
        </w:tc>
      </w:tr>
    </w:tbl>
    <w:p>
      <w:r>
        <w:br w:type="page"/>
      </w:r>
    </w:p>
    <w:p>
      <w:pPr>
        <w:pStyle w:val="Heading1"/>
        <w:keepNext/>
        <w:widowControl/>
      </w:pPr>
      <w:r>
        <w:t>TikTok Script 1 — Problem Angle</w:t>
      </w:r>
    </w:p>
    <w:p>
      <w:pPr>
        <w:pStyle w:val="Heading2"/>
        <w:keepNext/>
        <w:widowControl/>
      </w:pPr>
      <w:r>
        <w:t>Goal</w:t>
      </w:r>
    </w:p>
    <w:p>
      <w:pPr>
        <w:spacing w:before="0" w:after="120" w:line="276" w:lineRule="auto"/>
        <w:widowControl/>
      </w:pPr>
      <w:r>
        <w:t>show viewers that weak inputs create weak AI page drafts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AI gave you a generic website page again? On-screen text: Better AI pages start before the prompt.</w:t>
      </w:r>
    </w:p>
    <w:p>
      <w:pPr>
        <w:spacing w:before="0" w:after="120" w:line="276" w:lineRule="auto"/>
        <w:widowControl/>
      </w:pPr>
      <w:r>
        <w:t>4-10 seconds — Problem: Most people ask for a full page before they define the reader, promise, or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AI gave you a generic website page again? The brief may be the problem. Join the free 14-day challenge and plan the reader, promise, inputs, structure, and review pass before AI writes.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Plan a clearer AI-assisted website page with the free 14-day challenge. Get the starter guide, checklist, and daily email tasks so your next page has a stronger brief and cleaner flow. #AIWebsites #LandingPages #PagePlanning #FreeChallenge</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TikTok Script 2 — Curiosity Angle</w:t>
      </w:r>
    </w:p>
    <w:p>
      <w:pPr>
        <w:pStyle w:val="Heading2"/>
        <w:keepNext/>
        <w:widowControl/>
      </w:pPr>
      <w:r>
        <w:t>Goal</w:t>
      </w:r>
    </w:p>
    <w:p>
      <w:pPr>
        <w:spacing w:before="0" w:after="120" w:line="276" w:lineRule="auto"/>
        <w:widowControl/>
      </w:pPr>
      <w:r>
        <w:t>spark curiosity about planning before prompting</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Before you ask AI for a website page, do this first. On-screen text: Better AI pages start before the prompt.</w:t>
      </w:r>
    </w:p>
    <w:p>
      <w:pPr>
        <w:spacing w:before="0" w:after="120" w:line="276" w:lineRule="auto"/>
        <w:widowControl/>
      </w:pPr>
      <w:r>
        <w:t>4-10 seconds — Problem: Do not start with the draft. Start with the brief that tells AI what the page must do.</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Before you ask AI for a website page, do this first. Build the brief. In the free 14-day challenge, you will plan the reader, promise, inputs, structure, and review pass. Get the guide and checklist. Click the link and join today.</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Try planning before prompting. This free 14-day challenge helps you define the reader, promise, inputs, and page structure before AI writes. Get the guide and checklist now. #AICopywriting #WebsiteCopy #AIWorkflow #CreatorTools</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TikTok Script 3 — Free Challenge/Result Angle</w:t>
      </w:r>
    </w:p>
    <w:p>
      <w:pPr>
        <w:pStyle w:val="Heading2"/>
        <w:keepNext/>
        <w:widowControl/>
      </w:pPr>
      <w:r>
        <w:t>Goal</w:t>
      </w:r>
    </w:p>
    <w:p>
      <w:pPr>
        <w:spacing w:before="0" w:after="120" w:line="276" w:lineRule="auto"/>
        <w:widowControl/>
      </w:pPr>
      <w:r>
        <w:t>invite viewers into the 14-day page planning process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Want a clearer AI website page plan in 14 days? On-screen text: Better AI pages start before the prompt.</w:t>
      </w:r>
    </w:p>
    <w:p>
      <w:pPr>
        <w:spacing w:before="0" w:after="120" w:line="276" w:lineRule="auto"/>
        <w:widowControl/>
      </w:pPr>
      <w:r>
        <w:t>4-10 seconds — Problem: A useful page needs a goal, reader, structure, benefits, and a clean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Want a clearer AI website page plan in 14 days? Join the free challenge. Each day gives you one focused task, from brief to section map to review.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Join the free 14-day AI Website Page Starter Challenge. Build a page brief, section map, headline options, and review process with simple daily steps. #WebsitePages #AIWorkflow #DigitalMarketing #FreeTraining</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Instagram Reels Script 1 — Problem Angle</w:t>
      </w:r>
    </w:p>
    <w:p>
      <w:pPr>
        <w:pStyle w:val="Heading2"/>
        <w:keepNext/>
        <w:widowControl/>
      </w:pPr>
      <w:r>
        <w:t>Goal</w:t>
      </w:r>
    </w:p>
    <w:p>
      <w:pPr>
        <w:spacing w:before="0" w:after="120" w:line="276" w:lineRule="auto"/>
        <w:widowControl/>
      </w:pPr>
      <w:r>
        <w:t>show viewers that weak inputs create weak AI page drafts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AI gave you a generic website page again? On-screen text: Better AI pages start before the prompt.</w:t>
      </w:r>
    </w:p>
    <w:p>
      <w:pPr>
        <w:spacing w:before="0" w:after="120" w:line="276" w:lineRule="auto"/>
        <w:widowControl/>
      </w:pPr>
      <w:r>
        <w:t>4-10 seconds — Problem: Most people ask for a full page before they define the reader, promise, or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AI gave you a generic website page again? The brief may be the problem. Join the free 14-day challenge and plan the reader, promise, inputs, structure, and review pass before AI writes.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Plan a clearer AI-assisted website page with the free 14-day challenge. Get the starter guide, checklist, and daily email tasks so your next page has a stronger brief and cleaner flow. #AIWebsites #LandingPages #PagePlanning #FreeChallenge</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Instagram Reels Script 2 — Curiosity Angle</w:t>
      </w:r>
    </w:p>
    <w:p>
      <w:pPr>
        <w:pStyle w:val="Heading2"/>
        <w:keepNext/>
        <w:widowControl/>
      </w:pPr>
      <w:r>
        <w:t>Goal</w:t>
      </w:r>
    </w:p>
    <w:p>
      <w:pPr>
        <w:spacing w:before="0" w:after="120" w:line="276" w:lineRule="auto"/>
        <w:widowControl/>
      </w:pPr>
      <w:r>
        <w:t>spark curiosity about planning before prompting</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Before you ask AI for a website page, do this first. On-screen text: Better AI pages start before the prompt.</w:t>
      </w:r>
    </w:p>
    <w:p>
      <w:pPr>
        <w:spacing w:before="0" w:after="120" w:line="276" w:lineRule="auto"/>
        <w:widowControl/>
      </w:pPr>
      <w:r>
        <w:t>4-10 seconds — Problem: Do not start with the draft. Start with the brief that tells AI what the page must do.</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Before you ask AI for a website page, do this first. Build the brief. In the free 14-day challenge, you will plan the reader, promise, inputs, structure, and review pass. Get the guide and checklist. Click the link and join today.</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Try planning before prompting. This free 14-day challenge helps you define the reader, promise, inputs, and page structure before AI writes. Get the guide and checklist now. #AICopywriting #WebsiteCopy #AIWorkflow #CreatorTools</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Instagram Reels Script 3 — Free Challenge/Result Angle</w:t>
      </w:r>
    </w:p>
    <w:p>
      <w:pPr>
        <w:pStyle w:val="Heading2"/>
        <w:keepNext/>
        <w:widowControl/>
      </w:pPr>
      <w:r>
        <w:t>Goal</w:t>
      </w:r>
    </w:p>
    <w:p>
      <w:pPr>
        <w:spacing w:before="0" w:after="120" w:line="276" w:lineRule="auto"/>
        <w:widowControl/>
      </w:pPr>
      <w:r>
        <w:t>invite viewers into the 14-day page planning process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Want a clearer AI website page plan in 14 days? On-screen text: Better AI pages start before the prompt.</w:t>
      </w:r>
    </w:p>
    <w:p>
      <w:pPr>
        <w:spacing w:before="0" w:after="120" w:line="276" w:lineRule="auto"/>
        <w:widowControl/>
      </w:pPr>
      <w:r>
        <w:t>4-10 seconds — Problem: A useful page needs a goal, reader, structure, benefits, and a clean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Want a clearer AI website page plan in 14 days? Join the free challenge. Each day gives you one focused task, from brief to section map to review.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Join the free 14-day AI Website Page Starter Challenge. Build a page brief, section map, headline options, and review process with simple daily steps. #WebsitePages #AIWorkflow #DigitalMarketing #FreeTraining</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YouTube Shorts Script 1 — Problem Angle</w:t>
      </w:r>
    </w:p>
    <w:p>
      <w:pPr>
        <w:pStyle w:val="Heading2"/>
        <w:keepNext/>
        <w:widowControl/>
      </w:pPr>
      <w:r>
        <w:t>Goal</w:t>
      </w:r>
    </w:p>
    <w:p>
      <w:pPr>
        <w:spacing w:before="0" w:after="120" w:line="276" w:lineRule="auto"/>
        <w:widowControl/>
      </w:pPr>
      <w:r>
        <w:t>show viewers that weak inputs create weak AI page drafts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AI gave you a generic website page again? On-screen text: Better AI pages start before the prompt.</w:t>
      </w:r>
    </w:p>
    <w:p>
      <w:pPr>
        <w:spacing w:before="0" w:after="120" w:line="276" w:lineRule="auto"/>
        <w:widowControl/>
      </w:pPr>
      <w:r>
        <w:t>4-10 seconds — Problem: Most people ask for a full page before they define the reader, promise, or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AI gave you a generic website page again? The brief may be the problem. Join the free 14-day challenge and plan the reader, promise, inputs, structure, and review pass before AI writes.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Plan a clearer AI-assisted website page with the free 14-day challenge. Get the starter guide, checklist, and daily email tasks so your next page has a stronger brief and cleaner flow. #AIWebsites #LandingPages #PagePlanning #FreeChallenge</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YouTube Shorts Script 2 — Curiosity Angle</w:t>
      </w:r>
    </w:p>
    <w:p>
      <w:pPr>
        <w:pStyle w:val="Heading2"/>
        <w:keepNext/>
        <w:widowControl/>
      </w:pPr>
      <w:r>
        <w:t>Goal</w:t>
      </w:r>
    </w:p>
    <w:p>
      <w:pPr>
        <w:spacing w:before="0" w:after="120" w:line="276" w:lineRule="auto"/>
        <w:widowControl/>
      </w:pPr>
      <w:r>
        <w:t>spark curiosity about planning before prompting</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Before you ask AI for a website page, do this first. On-screen text: Better AI pages start before the prompt.</w:t>
      </w:r>
    </w:p>
    <w:p>
      <w:pPr>
        <w:spacing w:before="0" w:after="120" w:line="276" w:lineRule="auto"/>
        <w:widowControl/>
      </w:pPr>
      <w:r>
        <w:t>4-10 seconds — Problem: Do not start with the draft. Start with the brief that tells AI what the page must do.</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Before you ask AI for a website page, do this first. Build the brief. In the free 14-day challenge, you will plan the reader, promise, inputs, structure, and review pass. Get the guide and checklist. Click the link and join today.</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Try planning before prompting. This free 14-day challenge helps you define the reader, promise, inputs, and page structure before AI writes. Get the guide and checklist now. #AICopywriting #WebsiteCopy #AIWorkflow #CreatorTools</w:t>
      </w:r>
    </w:p>
    <w:p>
      <w:pPr>
        <w:pStyle w:val="Heading2"/>
        <w:keepNext/>
        <w:widowControl/>
      </w:pPr>
      <w:r>
        <w:t>CTA</w:t>
      </w:r>
    </w:p>
    <w:p>
      <w:pPr>
        <w:spacing w:before="0" w:after="120" w:line="276" w:lineRule="auto"/>
        <w:widowControl/>
      </w:pPr>
      <w:r>
        <w:t>Click here to join the free challenge: [OPT-IN PAGE LINK]</w:t>
      </w:r>
    </w:p>
    <w:p>
      <w:r>
        <w:br w:type="page"/>
      </w:r>
    </w:p>
    <w:p>
      <w:pPr>
        <w:pStyle w:val="Heading1"/>
        <w:keepNext/>
        <w:widowControl/>
      </w:pPr>
      <w:r>
        <w:t>YouTube Shorts Script 3 — Free Challenge/Result Angle</w:t>
      </w:r>
    </w:p>
    <w:p>
      <w:pPr>
        <w:pStyle w:val="Heading2"/>
        <w:keepNext/>
        <w:widowControl/>
      </w:pPr>
      <w:r>
        <w:t>Goal</w:t>
      </w:r>
    </w:p>
    <w:p>
      <w:pPr>
        <w:spacing w:before="0" w:after="120" w:line="276" w:lineRule="auto"/>
        <w:widowControl/>
      </w:pPr>
      <w:r>
        <w:t>invite viewers into the 14-day page planning process</w:t>
      </w:r>
    </w:p>
    <w:p>
      <w:pPr>
        <w:pStyle w:val="Heading2"/>
        <w:keepNext/>
        <w:widowControl/>
      </w:pPr>
      <w:r>
        <w:t>Timing</w:t>
      </w:r>
    </w:p>
    <w:p>
      <w:pPr>
        <w:spacing w:before="0" w:after="120" w:line="276" w:lineRule="auto"/>
        <w:widowControl/>
      </w:pPr>
      <w:r>
        <w:t>30 seconds.</w:t>
      </w:r>
    </w:p>
    <w:p>
      <w:pPr>
        <w:pStyle w:val="Heading2"/>
        <w:keepNext/>
        <w:widowControl/>
      </w:pPr>
      <w:r>
        <w:t>Video Beats</w:t>
      </w:r>
    </w:p>
    <w:p>
      <w:pPr>
        <w:spacing w:before="0" w:after="120" w:line="276" w:lineRule="auto"/>
        <w:widowControl/>
      </w:pPr>
      <w:r>
        <w:t>0-3 seconds — Hook: Want a clearer AI website page plan in 14 days? On-screen text: Better AI pages start before the prompt.</w:t>
      </w:r>
    </w:p>
    <w:p>
      <w:pPr>
        <w:spacing w:before="0" w:after="120" w:line="276" w:lineRule="auto"/>
        <w:widowControl/>
      </w:pPr>
      <w:r>
        <w:t>4-10 seconds — Problem: A useful page needs a goal, reader, structure, benefits, and a clean next action.</w:t>
      </w:r>
    </w:p>
    <w:p>
      <w:pPr>
        <w:spacing w:before="0" w:after="120" w:line="276" w:lineRule="auto"/>
        <w:widowControl/>
      </w:pPr>
      <w:r>
        <w:t>11-18 seconds — Solution Path: Mention the free challenge, report, and checklist.</w:t>
      </w:r>
    </w:p>
    <w:p>
      <w:pPr>
        <w:spacing w:before="0" w:after="120" w:line="276" w:lineRule="auto"/>
        <w:widowControl/>
      </w:pPr>
      <w:r>
        <w:t>19-25 seconds — What They Get: 14 days, daily steps, report, and checklist.</w:t>
      </w:r>
    </w:p>
    <w:p>
      <w:pPr>
        <w:spacing w:before="0" w:after="120" w:line="276" w:lineRule="auto"/>
        <w:widowControl/>
      </w:pPr>
      <w:r>
        <w:t>26-30 seconds — CTA: Tell viewers to click the link and join.</w:t>
      </w:r>
    </w:p>
    <w:p>
      <w:pPr>
        <w:pStyle w:val="Heading2"/>
        <w:keepNext/>
        <w:widowControl/>
      </w:pPr>
      <w:r>
        <w:t>Spoken Script</w:t>
      </w:r>
    </w:p>
    <w:p>
      <w:pPr>
        <w:spacing w:before="0" w:after="120" w:line="276" w:lineRule="auto"/>
        <w:widowControl/>
      </w:pPr>
      <w:r>
        <w:t>Want a clearer AI website page plan in 14 days? Join the free challenge. Each day gives you one focused task, from brief to section map to review. Get the report and checklist. Click the link and join.</w:t>
      </w:r>
    </w:p>
    <w:p>
      <w:pPr>
        <w:pStyle w:val="Heading2"/>
        <w:keepNext/>
        <w:widowControl/>
      </w:pPr>
      <w:r>
        <w:t>On-Screen Text</w:t>
      </w:r>
    </w:p>
    <w:p>
      <w:pPr>
        <w:pStyle w:val="ListBullet"/>
        <w:spacing w:before="0" w:after="80" w:line="276" w:lineRule="auto"/>
        <w:keepLines/>
        <w:widowControl/>
      </w:pPr>
      <w:r>
        <w:t>Better AI pages start with a brief</w:t>
      </w:r>
    </w:p>
    <w:p>
      <w:pPr>
        <w:pStyle w:val="ListBullet"/>
        <w:spacing w:before="0" w:after="80" w:line="276" w:lineRule="auto"/>
        <w:keepLines/>
        <w:widowControl/>
      </w:pPr>
      <w:r>
        <w:t>Plan the reader and promise</w:t>
      </w:r>
    </w:p>
    <w:p>
      <w:pPr>
        <w:pStyle w:val="ListBullet"/>
        <w:spacing w:before="0" w:after="80" w:line="276" w:lineRule="auto"/>
        <w:keepLines/>
        <w:widowControl/>
      </w:pPr>
      <w:r>
        <w:t>Map the sections before drafting</w:t>
      </w:r>
    </w:p>
    <w:p>
      <w:pPr>
        <w:pStyle w:val="ListBullet"/>
        <w:spacing w:before="0" w:after="80" w:line="276" w:lineRule="auto"/>
        <w:keepLines/>
        <w:widowControl/>
      </w:pPr>
      <w:r>
        <w:t>Join the free 14-day challenge</w:t>
      </w:r>
    </w:p>
    <w:p>
      <w:pPr>
        <w:pStyle w:val="Heading2"/>
        <w:keepNext/>
        <w:widowControl/>
      </w:pPr>
      <w:r>
        <w:t>Caption</w:t>
      </w:r>
    </w:p>
    <w:p>
      <w:pPr>
        <w:spacing w:before="0" w:after="120" w:line="276" w:lineRule="auto"/>
        <w:widowControl/>
      </w:pPr>
      <w:r>
        <w:t>Join the free 14-day AI Website Page Starter Challenge. Build a page brief, section map, headline options, and review process with simple daily steps. #WebsitePages #AIWorkflow #DigitalMarketing #FreeTraining</w:t>
      </w:r>
    </w:p>
    <w:p>
      <w:pPr>
        <w:pStyle w:val="Heading2"/>
        <w:keepNext/>
        <w:widowControl/>
      </w:pPr>
      <w:r>
        <w:t>CTA</w:t>
      </w:r>
    </w:p>
    <w:p>
      <w:pPr>
        <w:spacing w:before="0" w:after="120" w:line="276" w:lineRule="auto"/>
        <w:widowControl/>
      </w:pPr>
      <w:r>
        <w:t>Click here to join the free challenge: [OPT-IN PAGE LINK]</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66666"/>
        <w:sz w:val="16"/>
      </w:rPr>
      <w:t xml:space="preserve">30-Second Promo Short Video Script Pack  |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23232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outlineLvl w:val="0"/>
    </w:pPr>
    <w:rPr>
      <w:rFonts w:asciiTheme="majorHAnsi" w:eastAsiaTheme="majorEastAsia" w:hAnsiTheme="majorHAnsi" w:cstheme="majorBidi" w:ascii="Aptos Display" w:hAnsi="Aptos Display" w:eastAsia="Aptos Display"/>
      <w:b/>
      <w:bCs/>
      <w:color w:val="1F2A44"/>
      <w:sz w:val="36"/>
      <w:szCs w:val="28"/>
    </w:rPr>
  </w:style>
  <w:style w:type="paragraph" w:styleId="Heading2">
    <w:name w:val="heading 2"/>
    <w:basedOn w:val="Normal"/>
    <w:next w:val="Normal"/>
    <w:link w:val="Heading2Char"/>
    <w:uiPriority w:val="9"/>
    <w:unhideWhenUsed/>
    <w:qFormat/>
    <w:rsid w:val="00FC693F"/>
    <w:pPr>
      <w:keepNext/>
      <w:keepLines/>
      <w:widowControl/>
      <w:spacing w:before="200" w:after="120"/>
      <w:outlineLvl w:val="1"/>
    </w:pPr>
    <w:rPr>
      <w:rFonts w:asciiTheme="majorHAnsi" w:eastAsiaTheme="majorEastAsia" w:hAnsiTheme="majorHAnsi" w:cstheme="majorBidi" w:ascii="Aptos" w:hAnsi="Aptos" w:eastAsia="Aptos"/>
      <w:b/>
      <w:bCs/>
      <w:color w:val="0B7285"/>
      <w:sz w:val="28"/>
      <w:szCs w:val="26"/>
    </w:rPr>
  </w:style>
  <w:style w:type="paragraph" w:styleId="Heading3">
    <w:name w:val="heading 3"/>
    <w:basedOn w:val="Normal"/>
    <w:next w:val="Normal"/>
    <w:link w:val="Heading3Char"/>
    <w:uiPriority w:val="9"/>
    <w:unhideWhenUsed/>
    <w:qFormat/>
    <w:rsid w:val="00FC693F"/>
    <w:pPr>
      <w:keepNext/>
      <w:keepLines/>
      <w:widowControl/>
      <w:spacing w:before="200" w:after="120"/>
      <w:outlineLvl w:val="2"/>
    </w:pPr>
    <w:rPr>
      <w:rFonts w:asciiTheme="majorHAnsi" w:eastAsiaTheme="majorEastAsia" w:hAnsiTheme="majorHAnsi" w:cstheme="majorBidi" w:ascii="Aptos" w:hAnsi="Aptos" w:eastAsia="Aptos"/>
      <w:b/>
      <w:bCs/>
      <w:color w:val="5B4B8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pBdr>
        <w:bottom w:val="single" w:sz="8" w:space="4" w:color="4F81BD" w:themeColor="accent1"/>
      </w:pBdr>
      <w:spacing w:after="120" w:line="240" w:lineRule="auto" w:before="0"/>
      <w:contextualSpacing/>
    </w:pPr>
    <w:rPr>
      <w:rFonts w:asciiTheme="majorHAnsi" w:eastAsiaTheme="majorEastAsia" w:hAnsiTheme="majorHAnsi" w:cstheme="majorBidi" w:ascii="Aptos Display" w:hAnsi="Aptos Display" w:eastAsia="Aptos Display"/>
      <w:b/>
      <w:color w:val="1F2A44"/>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