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Pr>
        <w:pStyle w:val="Title"/>
        <w:spacing w:before="160" w:after="200" w:line="252" w:lineRule="auto"/>
        <w:jc w:val="center"/>
      </w:pPr>
      <w:r>
        <w:rPr>
          <w:color w:val="1F2A44"/>
          <w:sz w:val="60"/>
        </w:rPr>
        <w:t>Platform-Specific Promo Social Posts</w:t>
      </w:r>
    </w:p>
    <w:p>
      <w:pPr>
        <w:spacing w:before="0" w:after="280" w:line="276" w:lineRule="auto"/>
        <w:jc w:val="center"/>
      </w:pPr>
      <w:r>
        <w:rPr>
          <w:color w:val="222222"/>
          <w:sz w:val="28"/>
        </w:rPr>
        <w:t>Traffic posts for the free opt-in page.</w:t>
      </w:r>
    </w:p>
    <w:tbl>
      <w:tblPr>
        <w:tblW w:type="auto" w:w="0"/>
        <w:jc w:val="center"/>
        <w:tblLook w:firstColumn="1" w:firstRow="1" w:lastColumn="0" w:lastRow="0" w:noHBand="0" w:noVBand="1" w:val="04A0"/>
      </w:tblPr>
      <w:tblGrid>
        <w:gridCol w:w="10224"/>
      </w:tblGrid>
      <w:tr>
        <w:tc>
          <w:tcPr>
            <w:tcW w:type="dxa" w:w="7488"/>
            <w:shd w:fill="EAF8FB"/>
            <w:tcMar>
              <w:top w:w="160" w:type="dxa"/>
              <w:start w:w="200" w:type="dxa"/>
              <w:bottom w:w="160" w:type="dxa"/>
              <w:end w:w="200" w:type="dxa"/>
            </w:tcMar>
            <w:tcBorders>
              <w:top w:val="single" w:sz="8" w:color="17A2B8"/>
              <w:left w:val="single" w:sz="8" w:color="17A2B8"/>
              <w:bottom w:val="single" w:sz="8" w:color="17A2B8"/>
              <w:right w:val="single" w:sz="8" w:color="17A2B8"/>
            </w:tcBorders>
          </w:tcPr>
          <w:p>
            <w:pPr>
              <w:jc w:val="center"/>
            </w:pPr>
            <w:r>
              <w:rPr>
                <w:b/>
                <w:color w:val="0B7285"/>
                <w:sz w:val="24"/>
              </w:rPr>
              <w:t>14-Day AI Website Page Starter Challenge</w:t>
            </w:r>
          </w:p>
        </w:tc>
      </w:tr>
    </w:tbl>
    <w:p>
      <w:r>
        <w:br w:type="page"/>
      </w:r>
    </w:p>
    <w:p>
      <w:pPr>
        <w:pStyle w:val="Heading1"/>
        <w:keepNext/>
        <w:widowControl/>
      </w:pPr>
      <w:r>
        <w:t>Platform-Specific Promo Social Posts</w:t>
      </w:r>
    </w:p>
    <w:p>
      <w:pPr>
        <w:pStyle w:val="Heading1"/>
        <w:keepNext/>
        <w:widowControl/>
      </w:pPr>
      <w:r>
        <w:t>Facebook Posts</w:t>
      </w:r>
    </w:p>
    <w:p>
      <w:pPr>
        <w:pStyle w:val="Heading2"/>
        <w:keepNext/>
        <w:widowControl/>
      </w:pPr>
      <w:r>
        <w:t>Facebook Post 1 — Problem Angle</w:t>
      </w:r>
    </w:p>
    <w:p>
      <w:pPr>
        <w:spacing w:before="0" w:after="120" w:line="276" w:lineRule="auto"/>
        <w:widowControl/>
      </w:pPr>
      <w:r>
        <w:rPr>
          <w:b/>
        </w:rPr>
        <w:t>Length:</w:t>
      </w:r>
      <w:r>
        <w:t xml:space="preserve"> 129</w:t>
      </w:r>
    </w:p>
    <w:p>
      <w:pPr>
        <w:spacing w:before="0" w:after="120" w:line="276" w:lineRule="auto"/>
        <w:widowControl/>
      </w:pPr>
      <w:r>
        <w:rPr>
          <w:b/>
        </w:rPr>
        <w:t>Hashtags:</w:t>
      </w:r>
      <w:r>
        <w:t xml:space="preserve"> #AIWebsites #PagePlanning #FreeChallenge</w:t>
      </w:r>
    </w:p>
    <w:p>
      <w:pPr>
        <w:spacing w:before="0" w:after="120" w:line="276" w:lineRule="auto"/>
        <w:widowControl/>
      </w:pPr>
      <w:r>
        <w:rPr>
          <w:b/>
        </w:rPr>
        <w:t>Post Copy:</w:t>
      </w:r>
      <w:r/>
    </w:p>
    <w:p>
      <w:pPr>
        <w:spacing w:before="0" w:after="120" w:line="276" w:lineRule="auto"/>
        <w:keepLines/>
        <w:widowControl/>
      </w:pPr>
      <w:r>
        <w:t>A website page should not feel like a blank-screen battle. If you want to create a landing page, sales page, or personal brand page with AI, the real problem is usually the input. When the goal is fuzzy, the AI draft becomes fuzzy too. That is why I put together a free 14-day AI Website Page Starter Challenge. You will learn how to choose one page project, define the reader, map the sections, gather the right details, and review the draft with more confidence. This is not a coding challenge. It is a practical planning challenge for marketers, freelancers, PLR sellers, and online creators who want a clearer workflow. You can use it for one page now and future pages later. Join here: [OPT-IN PAGE LINK] #AIWebsites #PagePlanning #FreeChallenge</w:t>
      </w:r>
    </w:p>
    <w:p>
      <w:r>
        <w:br w:type="page"/>
      </w:r>
    </w:p>
    <w:p>
      <w:pPr>
        <w:pStyle w:val="Heading2"/>
        <w:keepNext/>
        <w:widowControl/>
      </w:pPr>
      <w:r>
        <w:t>Facebook Post 2 — Curiosity Angle</w:t>
      </w:r>
    </w:p>
    <w:p>
      <w:pPr>
        <w:spacing w:before="0" w:after="120" w:line="276" w:lineRule="auto"/>
        <w:widowControl/>
      </w:pPr>
      <w:r>
        <w:rPr>
          <w:b/>
        </w:rPr>
        <w:t>Length:</w:t>
      </w:r>
      <w:r>
        <w:t xml:space="preserve"> 128</w:t>
      </w:r>
    </w:p>
    <w:p>
      <w:pPr>
        <w:spacing w:before="0" w:after="120" w:line="276" w:lineRule="auto"/>
        <w:widowControl/>
      </w:pPr>
      <w:r>
        <w:rPr>
          <w:b/>
        </w:rPr>
        <w:t>Hashtags:</w:t>
      </w:r>
      <w:r>
        <w:t xml:space="preserve"> #AICopywriting #LandingPages #CreatorTools</w:t>
      </w:r>
    </w:p>
    <w:p>
      <w:pPr>
        <w:spacing w:before="0" w:after="120" w:line="276" w:lineRule="auto"/>
        <w:widowControl/>
      </w:pPr>
      <w:r>
        <w:rPr>
          <w:b/>
        </w:rPr>
        <w:t>Post Copy:</w:t>
      </w:r>
      <w:r/>
    </w:p>
    <w:p>
      <w:pPr>
        <w:spacing w:before="0" w:after="120" w:line="276" w:lineRule="auto"/>
        <w:keepLines/>
        <w:widowControl/>
      </w:pPr>
      <w:r>
        <w:t>Most people ask AI to create a page too early. They skip the brief, skip the section map, and then wonder why the draft feels generic. The better move is simple: give AI a cleaner path before it writes. In this free 14-day challenge, you will see how to plan a website page step by step before the draft starts. You will work through the reader, page promise, structure, benefits, trust details, editing pass, and promo message. You will also get a starter report and action checklist to make the process easier to follow. This is useful for landing pages, sales pages, and personal brand pages. It also helps you avoid asking AI to guess missing details. Join the free challenge here: [OPT-IN PAGE LINK] #AICopywriting #LandingPages #CreatorTools</w:t>
      </w:r>
    </w:p>
    <w:p>
      <w:r>
        <w:br w:type="page"/>
      </w:r>
    </w:p>
    <w:p>
      <w:pPr>
        <w:pStyle w:val="Heading2"/>
        <w:keepNext/>
        <w:widowControl/>
      </w:pPr>
      <w:r>
        <w:t>Facebook Post 3 — Free Challenge/Result Angle</w:t>
      </w:r>
    </w:p>
    <w:p>
      <w:pPr>
        <w:spacing w:before="0" w:after="120" w:line="276" w:lineRule="auto"/>
        <w:widowControl/>
      </w:pPr>
      <w:r>
        <w:rPr>
          <w:b/>
        </w:rPr>
        <w:t>Length:</w:t>
      </w:r>
      <w:r>
        <w:t xml:space="preserve"> 121</w:t>
      </w:r>
    </w:p>
    <w:p>
      <w:pPr>
        <w:spacing w:before="0" w:after="120" w:line="276" w:lineRule="auto"/>
        <w:widowControl/>
      </w:pPr>
      <w:r>
        <w:rPr>
          <w:b/>
        </w:rPr>
        <w:t>Hashtags:</w:t>
      </w:r>
      <w:r>
        <w:t xml:space="preserve"> #WebsitePages #AIWorkflow #FreeTraining</w:t>
      </w:r>
    </w:p>
    <w:p>
      <w:pPr>
        <w:spacing w:before="0" w:after="120" w:line="276" w:lineRule="auto"/>
        <w:widowControl/>
      </w:pPr>
      <w:r>
        <w:rPr>
          <w:b/>
        </w:rPr>
        <w:t>Post Copy:</w:t>
      </w:r>
      <w:r/>
    </w:p>
    <w:p>
      <w:pPr>
        <w:spacing w:before="0" w:after="120" w:line="276" w:lineRule="auto"/>
        <w:keepLines/>
        <w:widowControl/>
      </w:pPr>
      <w:r>
        <w:t>Want a clearer process for creating website pages with AI? Join the free 14-Day AI Website Page Starter Challenge. Each day gives you one focused task. You will choose a page project, define the reader, write the page promise, gather inputs, map the sections, draft stronger copy, add trust details, edit the AI output, and save a reusable workflow. You also get a practical report and checklist before Day 1, so you can start with a better foundation. This is built for marketers, freelancers, agencies, coaches, PLR sellers, and online creators who want a simple page planning system. Use it to plan one page first, then adapt the workflow for future page projects. Start here: [OPT-IN PAGE LINK] #WebsitePages #AIWorkflow #FreeTraining</w:t>
      </w:r>
    </w:p>
    <w:p>
      <w:r>
        <w:br w:type="page"/>
      </w:r>
    </w:p>
    <w:p>
      <w:pPr>
        <w:pStyle w:val="Heading1"/>
        <w:keepNext/>
        <w:widowControl/>
      </w:pPr>
      <w:r>
        <w:t>Instagram Captions</w:t>
      </w:r>
    </w:p>
    <w:p>
      <w:pPr>
        <w:pStyle w:val="Heading2"/>
        <w:keepNext/>
        <w:widowControl/>
      </w:pPr>
      <w:r>
        <w:t>Instagram Caption 1 — Problem Angle</w:t>
      </w:r>
    </w:p>
    <w:p>
      <w:pPr>
        <w:spacing w:before="0" w:after="120" w:line="276" w:lineRule="auto"/>
        <w:widowControl/>
      </w:pPr>
      <w:r>
        <w:rPr>
          <w:b/>
        </w:rPr>
        <w:t>Length:</w:t>
      </w:r>
      <w:r>
        <w:t xml:space="preserve"> 105</w:t>
      </w:r>
    </w:p>
    <w:p>
      <w:pPr>
        <w:spacing w:before="0" w:after="120" w:line="276" w:lineRule="auto"/>
        <w:widowControl/>
      </w:pPr>
      <w:r>
        <w:rPr>
          <w:b/>
        </w:rPr>
        <w:t>Hashtags:</w:t>
      </w:r>
      <w:r>
        <w:t xml:space="preserve"> #AIWebsites #LandingPages #PagePlanning #MarketingTips #FreeChallenge</w:t>
      </w:r>
    </w:p>
    <w:p>
      <w:pPr>
        <w:spacing w:before="0" w:after="120" w:line="276" w:lineRule="auto"/>
        <w:widowControl/>
      </w:pPr>
      <w:r>
        <w:rPr>
          <w:b/>
        </w:rPr>
        <w:t>Caption Copy:</w:t>
      </w:r>
      <w:r/>
    </w:p>
    <w:p>
      <w:pPr>
        <w:spacing w:before="0" w:after="120" w:line="276" w:lineRule="auto"/>
        <w:keepLines/>
        <w:widowControl/>
      </w:pPr>
      <w:r>
        <w:t>Blank pages are not the real problem. Weak inputs are. When AI does not know the reader, page goal, or section flow, the draft feels generic. Join my free 14-day challenge and learn how to plan landing pages, sales pages, and personal brand pages with clearer direction. You will get a simple starter guide, an action checklist, and one focused email task each day. Use the process to build a stronger brief before asking AI to draft. It is built for creators who want useful structure without turning the page into a tech project. Get everything here: [OPT-IN PAGE LINK] #AIWebsites #LandingPages #PagePlanning #MarketingTips #FreeChallenge</w:t>
      </w:r>
    </w:p>
    <w:p>
      <w:r>
        <w:br w:type="page"/>
      </w:r>
    </w:p>
    <w:p>
      <w:pPr>
        <w:pStyle w:val="Heading2"/>
        <w:keepNext/>
        <w:widowControl/>
      </w:pPr>
      <w:r>
        <w:t>Instagram Caption 2 — Curiosity Angle</w:t>
      </w:r>
    </w:p>
    <w:p>
      <w:pPr>
        <w:spacing w:before="0" w:after="120" w:line="276" w:lineRule="auto"/>
        <w:widowControl/>
      </w:pPr>
      <w:r>
        <w:rPr>
          <w:b/>
        </w:rPr>
        <w:t>Length:</w:t>
      </w:r>
      <w:r>
        <w:t xml:space="preserve"> 100</w:t>
      </w:r>
    </w:p>
    <w:p>
      <w:pPr>
        <w:spacing w:before="0" w:after="120" w:line="276" w:lineRule="auto"/>
        <w:widowControl/>
      </w:pPr>
      <w:r>
        <w:rPr>
          <w:b/>
        </w:rPr>
        <w:t>Hashtags:</w:t>
      </w:r>
      <w:r>
        <w:t xml:space="preserve"> #AICopywriting #WebsiteCopy #ContentWorkflow #PLRMarketing #CreatorTools</w:t>
      </w:r>
    </w:p>
    <w:p>
      <w:pPr>
        <w:spacing w:before="0" w:after="120" w:line="276" w:lineRule="auto"/>
        <w:widowControl/>
      </w:pPr>
      <w:r>
        <w:rPr>
          <w:b/>
        </w:rPr>
        <w:t>Caption Copy:</w:t>
      </w:r>
      <w:r/>
    </w:p>
    <w:p>
      <w:pPr>
        <w:spacing w:before="0" w:after="120" w:line="276" w:lineRule="auto"/>
        <w:keepLines/>
        <w:widowControl/>
      </w:pPr>
      <w:r>
        <w:t>What if your AI page draft looked better because you asked better questions first? This free 14-day challenge walks you through the page brief, reader, promise, structure, benefits, trust details, and editing pass. It is simple, practical, and email-delivered. You can use it for one page project now, then save the workflow for future landing pages, sales pages, or personal brand pages. It is useful for marketers, freelancers, agencies, and PLR sellers who want to keep page creation organized and easier to repeat without starting over every time from zero. Join here: [OPT-IN PAGE LINK] #AICopywriting #WebsiteCopy #ContentWorkflow #PLRMarketing #CreatorTools</w:t>
      </w:r>
    </w:p>
    <w:p>
      <w:r>
        <w:br w:type="page"/>
      </w:r>
    </w:p>
    <w:p>
      <w:pPr>
        <w:pStyle w:val="Heading2"/>
        <w:keepNext/>
        <w:widowControl/>
      </w:pPr>
      <w:r>
        <w:t>Instagram Caption 3 — Free Challenge/Result Angle</w:t>
      </w:r>
    </w:p>
    <w:p>
      <w:pPr>
        <w:spacing w:before="0" w:after="120" w:line="276" w:lineRule="auto"/>
        <w:widowControl/>
      </w:pPr>
      <w:r>
        <w:rPr>
          <w:b/>
        </w:rPr>
        <w:t>Length:</w:t>
      </w:r>
      <w:r>
        <w:t xml:space="preserve"> 100</w:t>
      </w:r>
    </w:p>
    <w:p>
      <w:pPr>
        <w:spacing w:before="0" w:after="120" w:line="276" w:lineRule="auto"/>
        <w:widowControl/>
      </w:pPr>
      <w:r>
        <w:rPr>
          <w:b/>
        </w:rPr>
        <w:t>Hashtags:</w:t>
      </w:r>
      <w:r>
        <w:t xml:space="preserve"> #AIWorkflow #WebsitePages #OnlineMarketing #PageDesign #FreeTraining</w:t>
      </w:r>
    </w:p>
    <w:p>
      <w:pPr>
        <w:spacing w:before="0" w:after="120" w:line="276" w:lineRule="auto"/>
        <w:widowControl/>
      </w:pPr>
      <w:r>
        <w:rPr>
          <w:b/>
        </w:rPr>
        <w:t>Caption Copy:</w:t>
      </w:r>
      <w:r/>
    </w:p>
    <w:p>
      <w:pPr>
        <w:spacing w:before="0" w:after="120" w:line="276" w:lineRule="auto"/>
        <w:keepLines/>
        <w:widowControl/>
      </w:pPr>
      <w:r>
        <w:t>Create a clearer AI-assisted website page plan in 14 days. You will get a starter guide, action checklist, and daily email tasks to help you plan one useful page project from idea to review. Each lesson gives you one focused step, from defining the reader to mapping the sections and reviewing the draft. This is made for practical creators who want structure before copy. You can use the process for one current page, then save the workflow for your next page project or rebrandable idea later too. Join the free challenge here: [OPT-IN PAGE LINK] #AIWorkflow #WebsitePages #OnlineMarketing #PageDesign #FreeTraining</w:t>
      </w:r>
    </w:p>
    <w:p>
      <w:r>
        <w:br w:type="page"/>
      </w:r>
    </w:p>
    <w:p>
      <w:pPr>
        <w:pStyle w:val="Heading1"/>
        <w:keepNext/>
        <w:widowControl/>
      </w:pPr>
      <w:r>
        <w:t>LinkedIn Posts</w:t>
      </w:r>
    </w:p>
    <w:p>
      <w:pPr>
        <w:pStyle w:val="Heading2"/>
        <w:keepNext/>
        <w:widowControl/>
      </w:pPr>
      <w:r>
        <w:t>LinkedIn Post 1 — Problem Angle</w:t>
      </w:r>
    </w:p>
    <w:p>
      <w:pPr>
        <w:spacing w:before="0" w:after="120" w:line="276" w:lineRule="auto"/>
        <w:widowControl/>
      </w:pPr>
      <w:r>
        <w:rPr>
          <w:b/>
        </w:rPr>
        <w:t>Length:</w:t>
      </w:r>
      <w:r>
        <w:t xml:space="preserve"> 158</w:t>
      </w:r>
    </w:p>
    <w:p>
      <w:pPr>
        <w:spacing w:before="0" w:after="120" w:line="276" w:lineRule="auto"/>
        <w:widowControl/>
      </w:pPr>
      <w:r>
        <w:rPr>
          <w:b/>
        </w:rPr>
        <w:t>Hashtags:</w:t>
      </w:r>
      <w:r>
        <w:t xml:space="preserve"> #AIWebsites #LandingPages #MarketingStrategy</w:t>
      </w:r>
    </w:p>
    <w:p>
      <w:pPr>
        <w:spacing w:before="0" w:after="120" w:line="276" w:lineRule="auto"/>
        <w:widowControl/>
      </w:pPr>
      <w:r>
        <w:rPr>
          <w:b/>
        </w:rPr>
        <w:t>Post Copy:</w:t>
      </w:r>
      <w:r/>
    </w:p>
    <w:p>
      <w:pPr>
        <w:spacing w:before="0" w:after="120" w:line="276" w:lineRule="auto"/>
        <w:keepLines/>
        <w:widowControl/>
      </w:pPr>
      <w:r>
        <w:t>AI can create a page draft quickly, but speed does not fix a weak brief. When the page goal, reader, and next action are unclear, the output usually feels polished but generic. That creates extra editing work later. I created a free 14-Day AI Website Page Starter Challenge for marketers, freelancers, agencies, PLR sellers, and online creators who want a clearer process. The challenge helps you choose one page project, define the reader, write the promise, map the sections, turn features into benefits, and review the draft with more care. It is email-delivered, practical, and built around one focused action per day. You also get a starter report and checklist before Day 1. Use the challenge to build one useful page workflow, then keep the process for future page projects. You can use the same process when planning pages for your own brand, a client project, or a PLR-friendly workflow. Join here: [OPT-IN PAGE LINK] #AIWebsites #LandingPages #MarketingStrategy</w:t>
      </w:r>
    </w:p>
    <w:p>
      <w:r>
        <w:br w:type="page"/>
      </w:r>
    </w:p>
    <w:p>
      <w:pPr>
        <w:pStyle w:val="Heading2"/>
        <w:keepNext/>
        <w:widowControl/>
      </w:pPr>
      <w:r>
        <w:t>LinkedIn Post 2 — Curiosity Angle</w:t>
      </w:r>
    </w:p>
    <w:p>
      <w:pPr>
        <w:spacing w:before="0" w:after="120" w:line="276" w:lineRule="auto"/>
        <w:widowControl/>
      </w:pPr>
      <w:r>
        <w:rPr>
          <w:b/>
        </w:rPr>
        <w:t>Length:</w:t>
      </w:r>
      <w:r>
        <w:t xml:space="preserve"> 152</w:t>
      </w:r>
    </w:p>
    <w:p>
      <w:pPr>
        <w:spacing w:before="0" w:after="120" w:line="276" w:lineRule="auto"/>
        <w:widowControl/>
      </w:pPr>
      <w:r>
        <w:rPr>
          <w:b/>
        </w:rPr>
        <w:t>Hashtags:</w:t>
      </w:r>
      <w:r>
        <w:t xml:space="preserve"> #AICopywriting #WebsiteCopy #CreatorEconomy</w:t>
      </w:r>
    </w:p>
    <w:p>
      <w:pPr>
        <w:spacing w:before="0" w:after="120" w:line="276" w:lineRule="auto"/>
        <w:widowControl/>
      </w:pPr>
      <w:r>
        <w:rPr>
          <w:b/>
        </w:rPr>
        <w:t>Post Copy:</w:t>
      </w:r>
      <w:r/>
    </w:p>
    <w:p>
      <w:pPr>
        <w:spacing w:before="0" w:after="120" w:line="276" w:lineRule="auto"/>
        <w:keepLines/>
        <w:widowControl/>
      </w:pPr>
      <w:r>
        <w:t>A better AI page often starts before the prompt. The real leverage is in the brief: who the page is for, what it should help them understand, which details are accurate, and what action comes next. That is the idea behind this free 14-day challenge. Each day helps you build one piece of a reusable page workflow. You will plan the reader, promise, structure, headline, opening section, benefit bullets, trust details, editing pass, and promo message. This can help with landing pages, sales pages, personal brand pages, service pages, and PLR-friendly projects when rights allow it. You will also get a starter guide and checklist so the work starts with structure instead of guesswork. That matters because a clean brief reduces guessing, keeps the message safer, and gives the editing pass a clear standard. It also keeps the visitor action focused from the start. Start here: [OPT-IN PAGE LINK] #AICopywriting #WebsiteCopy #CreatorEconomy</w:t>
      </w:r>
    </w:p>
    <w:p>
      <w:r>
        <w:br w:type="page"/>
      </w:r>
    </w:p>
    <w:p>
      <w:pPr>
        <w:pStyle w:val="Heading2"/>
        <w:keepNext/>
        <w:widowControl/>
      </w:pPr>
      <w:r>
        <w:t>LinkedIn Post 3 — Free Challenge/Result Angle</w:t>
      </w:r>
    </w:p>
    <w:p>
      <w:pPr>
        <w:spacing w:before="0" w:after="120" w:line="276" w:lineRule="auto"/>
        <w:widowControl/>
      </w:pPr>
      <w:r>
        <w:rPr>
          <w:b/>
        </w:rPr>
        <w:t>Length:</w:t>
      </w:r>
      <w:r>
        <w:t xml:space="preserve"> 151</w:t>
      </w:r>
    </w:p>
    <w:p>
      <w:pPr>
        <w:spacing w:before="0" w:after="120" w:line="276" w:lineRule="auto"/>
        <w:widowControl/>
      </w:pPr>
      <w:r>
        <w:rPr>
          <w:b/>
        </w:rPr>
        <w:t>Hashtags:</w:t>
      </w:r>
      <w:r>
        <w:t xml:space="preserve"> #AIWorkflow #WebsitePages #DigitalMarketing</w:t>
      </w:r>
    </w:p>
    <w:p>
      <w:pPr>
        <w:spacing w:before="0" w:after="120" w:line="276" w:lineRule="auto"/>
        <w:widowControl/>
      </w:pPr>
      <w:r>
        <w:rPr>
          <w:b/>
        </w:rPr>
        <w:t>Post Copy:</w:t>
      </w:r>
      <w:r/>
    </w:p>
    <w:p>
      <w:pPr>
        <w:spacing w:before="0" w:after="120" w:line="276" w:lineRule="auto"/>
        <w:keepLines/>
        <w:widowControl/>
      </w:pPr>
      <w:r>
        <w:t>I am sharing a free 14-Day AI Website Page Starter Challenge for anyone who wants a cleaner way to plan website pages with AI. The goal is simple: build a practical page creation workflow before asking AI for finished copy. You will work through one small task each day. By the end, you will have a page brief, section map, headline options, benefit notes, trust details, editing checklist, reusable workflow, and one promo message for the page. The challenge also includes a report and action checklist to help you start with structure. It is practical for marketers, freelancers, agencies, coaches, and PLR sellers who want a more organized AI page process. Use it when you need a page workflow that can be reused, reviewed, and adapted without turning each new page into a fresh blank-screen project. Start with structure first. Join the free challenge here: [OPT-IN PAGE LINK] #AIWorkflow #WebsitePages #DigitalMarketing</w:t>
      </w:r>
    </w:p>
    <w:p>
      <w:r>
        <w:br w:type="page"/>
      </w:r>
    </w:p>
    <w:p>
      <w:pPr>
        <w:pStyle w:val="Heading1"/>
        <w:keepNext/>
        <w:widowControl/>
      </w:pPr>
      <w:r>
        <w:t>X Posts</w:t>
      </w:r>
    </w:p>
    <w:p>
      <w:pPr>
        <w:pStyle w:val="Heading2"/>
        <w:keepNext/>
        <w:widowControl/>
      </w:pPr>
      <w:r>
        <w:t>X Post 1 — Problem Angle</w:t>
      </w:r>
    </w:p>
    <w:p>
      <w:pPr>
        <w:spacing w:before="0" w:after="120" w:line="276" w:lineRule="auto"/>
        <w:widowControl/>
      </w:pPr>
      <w:r>
        <w:rPr>
          <w:b/>
        </w:rPr>
        <w:t>Length:</w:t>
      </w:r>
      <w:r>
        <w:t xml:space="preserve"> 226</w:t>
      </w:r>
    </w:p>
    <w:p>
      <w:pPr>
        <w:spacing w:before="0" w:after="120" w:line="276" w:lineRule="auto"/>
        <w:widowControl/>
      </w:pPr>
      <w:r>
        <w:rPr>
          <w:b/>
        </w:rPr>
        <w:t>Hashtags:</w:t>
      </w:r>
      <w:r>
        <w:t xml:space="preserve"> #AIWebsites</w:t>
      </w:r>
    </w:p>
    <w:p>
      <w:pPr>
        <w:spacing w:before="0" w:after="120" w:line="276" w:lineRule="auto"/>
        <w:widowControl/>
      </w:pPr>
      <w:r>
        <w:rPr>
          <w:b/>
        </w:rPr>
        <w:t>Post Copy:</w:t>
      </w:r>
      <w:r/>
    </w:p>
    <w:p>
      <w:pPr>
        <w:spacing w:before="0" w:after="120" w:line="276" w:lineRule="auto"/>
        <w:keepLines/>
        <w:widowControl/>
      </w:pPr>
      <w:r>
        <w:t>AI page drafts feel generic when the brief is weak. Join the free 14-day challenge and learn how to plan clearer landing pages, sales pages, and personal brand pages before AI writes. Start here: [OPT-IN PAGE LINK] #AIWebsites</w:t>
      </w:r>
    </w:p>
    <w:p>
      <w:r>
        <w:br w:type="page"/>
      </w:r>
    </w:p>
    <w:p>
      <w:pPr>
        <w:pStyle w:val="Heading2"/>
        <w:keepNext/>
        <w:widowControl/>
      </w:pPr>
      <w:r>
        <w:t>X Post 2 — Curiosity Angle</w:t>
      </w:r>
    </w:p>
    <w:p>
      <w:pPr>
        <w:spacing w:before="0" w:after="120" w:line="276" w:lineRule="auto"/>
        <w:widowControl/>
      </w:pPr>
      <w:r>
        <w:rPr>
          <w:b/>
        </w:rPr>
        <w:t>Length:</w:t>
      </w:r>
      <w:r>
        <w:t xml:space="preserve"> 189</w:t>
      </w:r>
    </w:p>
    <w:p>
      <w:pPr>
        <w:spacing w:before="0" w:after="120" w:line="276" w:lineRule="auto"/>
        <w:widowControl/>
      </w:pPr>
      <w:r>
        <w:rPr>
          <w:b/>
        </w:rPr>
        <w:t>Hashtags:</w:t>
      </w:r>
      <w:r>
        <w:t xml:space="preserve"> #AICopywriting</w:t>
      </w:r>
    </w:p>
    <w:p>
      <w:pPr>
        <w:spacing w:before="0" w:after="120" w:line="276" w:lineRule="auto"/>
        <w:widowControl/>
      </w:pPr>
      <w:r>
        <w:rPr>
          <w:b/>
        </w:rPr>
        <w:t>Post Copy:</w:t>
      </w:r>
      <w:r/>
    </w:p>
    <w:p>
      <w:pPr>
        <w:spacing w:before="0" w:after="120" w:line="276" w:lineRule="auto"/>
        <w:keepLines/>
        <w:widowControl/>
      </w:pPr>
      <w:r>
        <w:t>Most people ask AI for the page too soon. Build the reader, promise, inputs, and section map first. Join the free 14-day AI Website Page Starter Challenge: [OPT-IN PAGE LINK] #AICopywriting</w:t>
      </w:r>
    </w:p>
    <w:p>
      <w:r>
        <w:br w:type="page"/>
      </w:r>
    </w:p>
    <w:p>
      <w:pPr>
        <w:pStyle w:val="Heading2"/>
        <w:keepNext/>
        <w:widowControl/>
      </w:pPr>
      <w:r>
        <w:t>X Post 3 — Free Challenge/Result Angle</w:t>
      </w:r>
    </w:p>
    <w:p>
      <w:pPr>
        <w:spacing w:before="0" w:after="120" w:line="276" w:lineRule="auto"/>
        <w:widowControl/>
      </w:pPr>
      <w:r>
        <w:rPr>
          <w:b/>
        </w:rPr>
        <w:t>Length:</w:t>
      </w:r>
      <w:r>
        <w:t xml:space="preserve"> 146</w:t>
      </w:r>
    </w:p>
    <w:p>
      <w:pPr>
        <w:spacing w:before="0" w:after="120" w:line="276" w:lineRule="auto"/>
        <w:widowControl/>
      </w:pPr>
      <w:r>
        <w:rPr>
          <w:b/>
        </w:rPr>
        <w:t>Hashtags:</w:t>
      </w:r>
      <w:r>
        <w:t xml:space="preserve"> #LandingPages</w:t>
      </w:r>
    </w:p>
    <w:p>
      <w:pPr>
        <w:spacing w:before="0" w:after="120" w:line="276" w:lineRule="auto"/>
        <w:widowControl/>
      </w:pPr>
      <w:r>
        <w:rPr>
          <w:b/>
        </w:rPr>
        <w:t>Post Copy:</w:t>
      </w:r>
      <w:r/>
    </w:p>
    <w:p>
      <w:pPr>
        <w:spacing w:before="0" w:after="120" w:line="276" w:lineRule="auto"/>
        <w:keepLines/>
        <w:widowControl/>
      </w:pPr>
      <w:r>
        <w:t>Create a clearer AI-assisted website page plan in 14 days. Get the report, checklist, and daily email tasks here: [OPT-IN PAGE LINK] #LandingPages</w:t>
      </w:r>
    </w:p>
    <w:p>
      <w:r>
        <w:br w:type="page"/>
      </w:r>
    </w:p>
    <w:p>
      <w:pPr>
        <w:pStyle w:val="Heading1"/>
        <w:keepNext/>
        <w:widowControl/>
      </w:pPr>
      <w:r>
        <w:t>Threads Posts</w:t>
      </w:r>
    </w:p>
    <w:p>
      <w:pPr>
        <w:pStyle w:val="Heading2"/>
        <w:keepNext/>
        <w:widowControl/>
      </w:pPr>
      <w:r>
        <w:t>Threads Post 1 — Problem Angle</w:t>
      </w:r>
    </w:p>
    <w:p>
      <w:pPr>
        <w:spacing w:before="0" w:after="120" w:line="276" w:lineRule="auto"/>
        <w:widowControl/>
      </w:pPr>
      <w:r>
        <w:rPr>
          <w:b/>
        </w:rPr>
        <w:t>Length:</w:t>
      </w:r>
      <w:r>
        <w:t xml:space="preserve"> 60</w:t>
      </w:r>
    </w:p>
    <w:p>
      <w:pPr>
        <w:spacing w:before="0" w:after="120" w:line="276" w:lineRule="auto"/>
        <w:widowControl/>
      </w:pPr>
      <w:r>
        <w:rPr>
          <w:b/>
        </w:rPr>
        <w:t>Hashtags:</w:t>
      </w:r>
      <w:r>
        <w:t xml:space="preserve"> #AIWebsites #PagePlanning</w:t>
      </w:r>
    </w:p>
    <w:p>
      <w:pPr>
        <w:spacing w:before="0" w:after="120" w:line="276" w:lineRule="auto"/>
        <w:widowControl/>
      </w:pPr>
      <w:r>
        <w:rPr>
          <w:b/>
        </w:rPr>
        <w:t>Post Copy:</w:t>
      </w:r>
      <w:r/>
    </w:p>
    <w:p>
      <w:pPr>
        <w:spacing w:before="0" w:after="120" w:line="276" w:lineRule="auto"/>
        <w:keepLines/>
        <w:widowControl/>
      </w:pPr>
      <w:r>
        <w:t>Your AI page draft is only as strong as the brief behind it. Join the free 14-day challenge and learn how to plan a clearer landing page, sales page, or personal brand page before the draft starts. You will get a starter guide, checklist, and one practical email task each day. Get everything here today: [OPT-IN PAGE LINK] #AIWebsites #PagePlanning</w:t>
      </w:r>
    </w:p>
    <w:p>
      <w:r>
        <w:br w:type="page"/>
      </w:r>
    </w:p>
    <w:p>
      <w:pPr>
        <w:pStyle w:val="Heading2"/>
        <w:keepNext/>
        <w:widowControl/>
      </w:pPr>
      <w:r>
        <w:t>Threads Post 2 — Curiosity Angle</w:t>
      </w:r>
    </w:p>
    <w:p>
      <w:pPr>
        <w:spacing w:before="0" w:after="120" w:line="276" w:lineRule="auto"/>
        <w:widowControl/>
      </w:pPr>
      <w:r>
        <w:rPr>
          <w:b/>
        </w:rPr>
        <w:t>Length:</w:t>
      </w:r>
      <w:r>
        <w:t xml:space="preserve"> 60</w:t>
      </w:r>
    </w:p>
    <w:p>
      <w:pPr>
        <w:spacing w:before="0" w:after="120" w:line="276" w:lineRule="auto"/>
        <w:widowControl/>
      </w:pPr>
      <w:r>
        <w:rPr>
          <w:b/>
        </w:rPr>
        <w:t>Hashtags:</w:t>
      </w:r>
      <w:r>
        <w:t xml:space="preserve"> #AICopywriting #CreatorTools</w:t>
      </w:r>
    </w:p>
    <w:p>
      <w:pPr>
        <w:spacing w:before="0" w:after="120" w:line="276" w:lineRule="auto"/>
        <w:widowControl/>
      </w:pPr>
      <w:r>
        <w:rPr>
          <w:b/>
        </w:rPr>
        <w:t>Post Copy:</w:t>
      </w:r>
      <w:r/>
    </w:p>
    <w:p>
      <w:pPr>
        <w:spacing w:before="0" w:after="120" w:line="276" w:lineRule="auto"/>
        <w:keepLines/>
        <w:widowControl/>
      </w:pPr>
      <w:r>
        <w:t>Before you ask AI for a website page, give it a better path. This free 14-day challenge helps you define the reader, promise, structure, benefits, trust details, and editing pass. It also gives you the starter guide and checklist before Day 1. so your draft has clearer direction before it starts right away. Join here: [OPT-IN PAGE LINK] #AICopywriting #CreatorTools</w:t>
      </w:r>
    </w:p>
    <w:p>
      <w:r>
        <w:br w:type="page"/>
      </w:r>
    </w:p>
    <w:p>
      <w:pPr>
        <w:pStyle w:val="Heading2"/>
        <w:keepNext/>
        <w:widowControl/>
      </w:pPr>
      <w:r>
        <w:t>Threads Post 3 — Free Challenge/Result Angle</w:t>
      </w:r>
    </w:p>
    <w:p>
      <w:pPr>
        <w:spacing w:before="0" w:after="120" w:line="276" w:lineRule="auto"/>
        <w:widowControl/>
      </w:pPr>
      <w:r>
        <w:rPr>
          <w:b/>
        </w:rPr>
        <w:t>Length:</w:t>
      </w:r>
      <w:r>
        <w:t xml:space="preserve"> 60</w:t>
      </w:r>
    </w:p>
    <w:p>
      <w:pPr>
        <w:spacing w:before="0" w:after="120" w:line="276" w:lineRule="auto"/>
        <w:widowControl/>
      </w:pPr>
      <w:r>
        <w:rPr>
          <w:b/>
        </w:rPr>
        <w:t>Hashtags:</w:t>
      </w:r>
      <w:r>
        <w:t xml:space="preserve"> #WebsitePages #FreeChallenge</w:t>
      </w:r>
    </w:p>
    <w:p>
      <w:pPr>
        <w:spacing w:before="0" w:after="120" w:line="276" w:lineRule="auto"/>
        <w:widowControl/>
      </w:pPr>
      <w:r>
        <w:rPr>
          <w:b/>
        </w:rPr>
        <w:t>Post Copy:</w:t>
      </w:r>
      <w:r/>
    </w:p>
    <w:p>
      <w:pPr>
        <w:spacing w:before="0" w:after="120" w:line="276" w:lineRule="auto"/>
        <w:keepLines/>
        <w:widowControl/>
      </w:pPr>
      <w:r>
        <w:t>Want a simple workflow for AI-assisted website pages? Join the free 14-day challenge. You will get daily email tasks, a starter guide, and a checklist to plan one useful page project. By the end, you will have a reusable page planning process. Use it for your first page, then repeat the process later. Start here: [OPT-IN PAGE LINK] #WebsitePages #FreeChallenge</w:t>
      </w:r>
    </w:p>
    <w:sectPr w:rsidR="00FC693F" w:rsidRPr="0006063C" w:rsidSect="00034616">
      <w:footerReference w:type="default" r:id="rId9"/>
      <w:pgSz w:w="12240" w:h="15840"/>
      <w:pgMar w:top="936" w:right="1008" w:bottom="93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
      <w:rPr>
        <w:color w:val="666666"/>
        <w:sz w:val="16"/>
      </w:rPr>
      <w:t xml:space="preserve">Platform-Specific Promo Social Posts  |  </w:t>
    </w: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color w:val="23232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200" w:after="120"/>
      <w:outlineLvl w:val="0"/>
    </w:pPr>
    <w:rPr>
      <w:rFonts w:asciiTheme="majorHAnsi" w:eastAsiaTheme="majorEastAsia" w:hAnsiTheme="majorHAnsi" w:cstheme="majorBidi" w:ascii="Aptos Display" w:hAnsi="Aptos Display" w:eastAsia="Aptos Display"/>
      <w:b/>
      <w:bCs/>
      <w:color w:val="1F2A44"/>
      <w:sz w:val="36"/>
      <w:szCs w:val="28"/>
    </w:rPr>
  </w:style>
  <w:style w:type="paragraph" w:styleId="Heading2">
    <w:name w:val="heading 2"/>
    <w:basedOn w:val="Normal"/>
    <w:next w:val="Normal"/>
    <w:link w:val="Heading2Char"/>
    <w:uiPriority w:val="9"/>
    <w:unhideWhenUsed/>
    <w:qFormat/>
    <w:rsid w:val="00FC693F"/>
    <w:pPr>
      <w:keepNext/>
      <w:keepLines/>
      <w:widowControl/>
      <w:spacing w:before="200" w:after="120"/>
      <w:outlineLvl w:val="1"/>
    </w:pPr>
    <w:rPr>
      <w:rFonts w:asciiTheme="majorHAnsi" w:eastAsiaTheme="majorEastAsia" w:hAnsiTheme="majorHAnsi" w:cstheme="majorBidi" w:ascii="Aptos" w:hAnsi="Aptos" w:eastAsia="Aptos"/>
      <w:b/>
      <w:bCs/>
      <w:color w:val="0B7285"/>
      <w:sz w:val="28"/>
      <w:szCs w:val="26"/>
    </w:rPr>
  </w:style>
  <w:style w:type="paragraph" w:styleId="Heading3">
    <w:name w:val="heading 3"/>
    <w:basedOn w:val="Normal"/>
    <w:next w:val="Normal"/>
    <w:link w:val="Heading3Char"/>
    <w:uiPriority w:val="9"/>
    <w:unhideWhenUsed/>
    <w:qFormat/>
    <w:rsid w:val="00FC693F"/>
    <w:pPr>
      <w:keepNext/>
      <w:keepLines/>
      <w:widowControl/>
      <w:spacing w:before="200" w:after="120"/>
      <w:outlineLvl w:val="2"/>
    </w:pPr>
    <w:rPr>
      <w:rFonts w:asciiTheme="majorHAnsi" w:eastAsiaTheme="majorEastAsia" w:hAnsiTheme="majorHAnsi" w:cstheme="majorBidi" w:ascii="Aptos" w:hAnsi="Aptos" w:eastAsia="Aptos"/>
      <w:b/>
      <w:bCs/>
      <w:color w:val="5B4B8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widowControl/>
      <w:pBdr>
        <w:bottom w:val="single" w:sz="8" w:space="4" w:color="4F81BD" w:themeColor="accent1"/>
      </w:pBdr>
      <w:spacing w:after="120" w:line="240" w:lineRule="auto" w:before="0"/>
      <w:contextualSpacing/>
    </w:pPr>
    <w:rPr>
      <w:rFonts w:asciiTheme="majorHAnsi" w:eastAsiaTheme="majorEastAsia" w:hAnsiTheme="majorHAnsi" w:cstheme="majorBidi" w:ascii="Aptos Display" w:hAnsi="Aptos Display" w:eastAsia="Aptos Display"/>
      <w:b/>
      <w:color w:val="1F2A44"/>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