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>
      <w:pPr>
        <w:pStyle w:val="Title"/>
        <w:spacing w:before="160" w:after="200" w:line="252" w:lineRule="auto"/>
        <w:jc w:val="center"/>
      </w:pPr>
      <w:r>
        <w:rPr>
          <w:color w:val="1F2A44"/>
          <w:sz w:val="60"/>
        </w:rPr>
        <w:t>14-Day Challenge Email Sequence</w:t>
      </w:r>
    </w:p>
    <w:p>
      <w:pPr>
        <w:spacing w:before="0" w:after="280" w:line="276" w:lineRule="auto"/>
        <w:jc w:val="center"/>
      </w:pPr>
      <w:r>
        <w:rPr>
          <w:color w:val="222222"/>
          <w:sz w:val="28"/>
        </w:rPr>
        <w:t>One email per day for the AI website page starter challenge.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7488"/>
            <w:shd w:fill="EAF8FB"/>
            <w:tcMar>
              <w:top w:w="160" w:type="dxa"/>
              <w:start w:w="200" w:type="dxa"/>
              <w:bottom w:w="160" w:type="dxa"/>
              <w:end w:w="200" w:type="dxa"/>
            </w:tcMar>
            <w:tcBorders>
              <w:top w:val="single" w:sz="8" w:color="17A2B8"/>
              <w:left w:val="single" w:sz="8" w:color="17A2B8"/>
              <w:bottom w:val="single" w:sz="8" w:color="17A2B8"/>
              <w:right w:val="single" w:sz="8" w:color="17A2B8"/>
            </w:tcBorders>
          </w:tcPr>
          <w:p>
            <w:pPr>
              <w:jc w:val="center"/>
            </w:pPr>
            <w:r>
              <w:rPr>
                <w:b/>
                <w:color w:val="0B7285"/>
                <w:sz w:val="24"/>
              </w:rPr>
              <w:t>14-Day AI Website Page Starter Challenge</w:t>
            </w:r>
          </w:p>
        </w:tc>
      </w:tr>
    </w:tbl>
    <w:p>
      <w:r>
        <w:br w:type="page"/>
      </w:r>
    </w:p>
    <w:p>
      <w:pPr>
        <w:pStyle w:val="Heading1"/>
        <w:keepNext/>
        <w:widowControl/>
      </w:pPr>
      <w:r>
        <w:t>Daily Challenge Email Sequence</w:t>
      </w:r>
    </w:p>
    <w:p>
      <w:pPr>
        <w:spacing w:before="0" w:after="120" w:line="276" w:lineRule="auto"/>
        <w:widowControl/>
      </w:pPr>
      <w:r>
        <w:t>These emails deliver the challenge by email only. Each day gives one clear task and a natural bridge to the offer.</w:t>
      </w:r>
    </w:p>
    <w:p>
      <w:r>
        <w:br w:type="page"/>
      </w:r>
    </w:p>
    <w:p>
      <w:pPr>
        <w:pStyle w:val="Heading1"/>
        <w:keepNext/>
        <w:widowControl/>
      </w:pPr>
      <w:r>
        <w:t>Day 1 Email</w:t>
      </w:r>
    </w:p>
    <w:p>
      <w:pPr>
        <w:spacing w:before="0" w:after="120" w:line="276" w:lineRule="auto"/>
        <w:widowControl/>
      </w:pPr>
      <w:r>
        <w:rPr>
          <w:b/>
        </w:rPr>
        <w:t>Subject line:</w:t>
      </w:r>
      <w:r>
        <w:t xml:space="preserve"> Day 1: Pick Your Page Project</w:t>
      </w:r>
    </w:p>
    <w:p>
      <w:pPr>
        <w:spacing w:before="0" w:after="120" w:line="276" w:lineRule="auto"/>
        <w:widowControl/>
      </w:pPr>
      <w:r>
        <w:rPr>
          <w:b/>
        </w:rPr>
        <w:t>Preview line:</w:t>
      </w:r>
      <w:r>
        <w:t xml:space="preserve"> Start with one clear page goal today.</w:t>
      </w:r>
    </w:p>
    <w:p>
      <w:pPr>
        <w:pStyle w:val="Heading2"/>
        <w:keepNext/>
        <w:widowControl/>
      </w:pPr>
      <w:r>
        <w:t>Body</w:t>
      </w:r>
    </w:p>
    <w:p>
      <w:pPr>
        <w:spacing w:before="0" w:after="120" w:line="276" w:lineRule="auto"/>
        <w:widowControl/>
      </w:pPr>
      <w:r>
        <w:t>Hi there,</w:t>
      </w:r>
    </w:p>
    <w:p>
      <w:pPr>
        <w:spacing w:before="0" w:after="120" w:line="276" w:lineRule="auto"/>
        <w:widowControl/>
      </w:pPr>
      <w:r>
        <w:t>Welcome to Day 1 of the 14-Day AI Website Page Starter Challenge.</w:t>
      </w:r>
    </w:p>
    <w:p>
      <w:pPr>
        <w:spacing w:before="0" w:after="120" w:line="276" w:lineRule="auto"/>
        <w:widowControl/>
      </w:pPr>
      <w:r>
        <w:t>Today is about focus. A page gets easier when it has one job. You are not planning every possible website asset today. You are choosing the one page project that matters most right now.</w:t>
      </w:r>
    </w:p>
    <w:p>
      <w:pPr>
        <w:spacing w:before="0" w:after="120" w:line="276" w:lineRule="auto"/>
        <w:widowControl/>
      </w:pPr>
      <w:r>
        <w:rPr>
          <w:b/>
        </w:rPr>
        <w:t>Your Day 1 task:</w:t>
      </w:r>
      <w:r>
        <w:t xml:space="preserve"> Choose one page project for this challenge.</w:t>
      </w:r>
    </w:p>
    <w:p>
      <w:pPr>
        <w:pStyle w:val="ListBullet"/>
        <w:spacing w:before="0" w:after="80" w:line="276" w:lineRule="auto"/>
        <w:keepLines/>
        <w:widowControl/>
      </w:pPr>
      <w:r>
        <w:t>Pick one page type: landing page, sales page, personal brand page, or service page.</w:t>
      </w:r>
    </w:p>
    <w:p>
      <w:pPr>
        <w:pStyle w:val="ListBullet"/>
        <w:spacing w:before="0" w:after="80" w:line="276" w:lineRule="auto"/>
        <w:keepLines/>
        <w:widowControl/>
      </w:pPr>
      <w:r>
        <w:t>Write the main action you want visitors to take.</w:t>
      </w:r>
    </w:p>
    <w:p>
      <w:pPr>
        <w:pStyle w:val="ListBullet"/>
        <w:spacing w:before="0" w:after="80" w:line="276" w:lineRule="auto"/>
        <w:keepLines/>
        <w:widowControl/>
      </w:pPr>
      <w:r>
        <w:t>Write one sentence explaining why this page matters.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224"/>
      </w:tblGrid>
      <w:tr>
        <w:trPr>
          <w:cantSplit/>
        </w:trPr>
        <w:tc>
          <w:tcPr>
            <w:tcW w:type="dxa" w:w="10224"/>
            <w:shd w:fill="EAF8FB"/>
            <w:tcMar>
              <w:top w:w="180" w:type="dxa"/>
              <w:start w:w="220" w:type="dxa"/>
              <w:bottom w:w="180" w:type="dxa"/>
              <w:end w:w="220" w:type="dxa"/>
            </w:tcMar>
            <w:tcBorders>
              <w:top w:val="single" w:sz="8" w:color="17A2B8"/>
              <w:left w:val="single" w:sz="8" w:color="17A2B8"/>
              <w:bottom w:val="single" w:sz="8" w:color="17A2B8"/>
              <w:right w:val="single" w:sz="8" w:color="17A2B8"/>
            </w:tcBorders>
          </w:tcPr>
          <w:p>
            <w:pPr>
              <w:spacing w:before="0" w:after="80" w:line="276" w:lineRule="auto"/>
              <w:keepLines/>
              <w:widowControl/>
            </w:pPr>
            <w:r>
              <w:rPr>
                <w:b/>
                <w:color w:val="1F2A44"/>
              </w:rPr>
              <w:t>Example:</w:t>
            </w:r>
          </w:p>
          <w:p>
            <w:pPr>
              <w:spacing w:before="0" w:after="0" w:line="276" w:lineRule="auto"/>
              <w:keepLines/>
              <w:widowControl/>
            </w:pPr>
            <w:r>
              <w:t>Copyable line: “This page helps [reader] understand [benefit] so they can [next action].”</w:t>
            </w:r>
          </w:p>
        </w:tc>
      </w:tr>
    </w:tbl>
    <w:p>
      <w:pPr>
        <w:spacing w:before="0" w:after="40" w:line="276" w:lineRule="auto"/>
      </w:pPr>
    </w:p>
    <w:p>
      <w:pPr>
        <w:spacing w:before="0" w:after="120" w:line="276" w:lineRule="auto"/>
        <w:widowControl/>
      </w:pPr>
      <w:r>
        <w:t>Easy AI Site Creator is built around a master prompt for landing pages, sales pages, and personal brand pages. That makes today’s page choice a useful first step.</w:t>
      </w:r>
    </w:p>
    <w:p>
      <w:pPr>
        <w:spacing w:before="0" w:after="120" w:line="276" w:lineRule="auto"/>
        <w:widowControl/>
      </w:pPr>
      <w:r>
        <w:t>Tomorrow, you will define the reader so the page speaks to the right person.</w:t>
      </w:r>
    </w:p>
    <w:p>
      <w:pPr>
        <w:spacing w:before="0" w:after="120" w:line="276" w:lineRule="auto"/>
        <w:widowControl/>
      </w:pPr>
      <w:r>
        <w:t>Talk soon,</w:t>
      </w:r>
    </w:p>
    <w:p>
      <w:pPr>
        <w:spacing w:before="0" w:after="120" w:line="276" w:lineRule="auto"/>
        <w:widowControl/>
      </w:pPr>
      <w:r>
        <w:t>Your Challenge Guide</w:t>
      </w:r>
    </w:p>
    <w:p>
      <w:pPr>
        <w:spacing w:before="0" w:after="80" w:line="276" w:lineRule="auto"/>
      </w:pPr>
      <w:r>
        <w:t xml:space="preserve">PS: </w:t>
      </w:r>
      <w:r>
        <w:t xml:space="preserve">Need a guided prompt system for page creation later? Keep Easy AI Site Creator on your radar: </w:t>
      </w:r>
      <w:hyperlink r:id="rId10">
        <w:r>
          <w:rPr>
            <w:color w:val="0B7285"/>
            <w:u w:val="single"/>
          </w:rPr>
          <w:t>https://jvz8.com/c/167733/442157</w:t>
        </w:r>
      </w:hyperlink>
    </w:p>
    <w:p>
      <w:pPr>
        <w:spacing w:before="0" w:after="120" w:line="276" w:lineRule="auto"/>
        <w:widowControl/>
      </w:pPr>
      <w:r>
        <w:t>PPS: Reply if you need help.</w:t>
      </w:r>
    </w:p>
    <w:p>
      <w:r>
        <w:br w:type="page"/>
      </w:r>
    </w:p>
    <w:p>
      <w:pPr>
        <w:pStyle w:val="Heading1"/>
        <w:keepNext/>
        <w:widowControl/>
      </w:pPr>
      <w:r>
        <w:t>Day 2 Email</w:t>
      </w:r>
    </w:p>
    <w:p>
      <w:pPr>
        <w:spacing w:before="0" w:after="120" w:line="276" w:lineRule="auto"/>
        <w:widowControl/>
      </w:pPr>
      <w:r>
        <w:rPr>
          <w:b/>
        </w:rPr>
        <w:t>Subject line:</w:t>
      </w:r>
      <w:r>
        <w:t xml:space="preserve"> Day 2: Define The Reader</w:t>
      </w:r>
    </w:p>
    <w:p>
      <w:pPr>
        <w:spacing w:before="0" w:after="120" w:line="276" w:lineRule="auto"/>
        <w:widowControl/>
      </w:pPr>
      <w:r>
        <w:rPr>
          <w:b/>
        </w:rPr>
        <w:t>Preview line:</w:t>
      </w:r>
      <w:r>
        <w:t xml:space="preserve"> A stronger page starts with a sharper reader.</w:t>
      </w:r>
    </w:p>
    <w:p>
      <w:pPr>
        <w:pStyle w:val="Heading2"/>
        <w:keepNext/>
        <w:widowControl/>
      </w:pPr>
      <w:r>
        <w:t>Body</w:t>
      </w:r>
    </w:p>
    <w:p>
      <w:pPr>
        <w:spacing w:before="0" w:after="120" w:line="276" w:lineRule="auto"/>
        <w:widowControl/>
      </w:pPr>
      <w:r>
        <w:t>Hi there,</w:t>
      </w:r>
    </w:p>
    <w:p>
      <w:pPr>
        <w:spacing w:before="0" w:after="120" w:line="276" w:lineRule="auto"/>
        <w:widowControl/>
      </w:pPr>
      <w:r>
        <w:t>Welcome to Day 2.</w:t>
      </w:r>
    </w:p>
    <w:p>
      <w:pPr>
        <w:spacing w:before="0" w:after="120" w:line="276" w:lineRule="auto"/>
        <w:widowControl/>
      </w:pPr>
      <w:r>
        <w:t>AI pages often sound generic because the reader is too vague. Today, you will tighten that. The goal is to make the page feel written for a real person with a real need.</w:t>
      </w:r>
    </w:p>
    <w:p>
      <w:pPr>
        <w:spacing w:before="0" w:after="120" w:line="276" w:lineRule="auto"/>
        <w:widowControl/>
      </w:pPr>
      <w:r>
        <w:rPr>
          <w:b/>
        </w:rPr>
        <w:t>Your Day 2 task:</w:t>
      </w:r>
      <w:r>
        <w:t xml:space="preserve"> Describe the main reader for your page.</w:t>
      </w:r>
    </w:p>
    <w:p>
      <w:pPr>
        <w:pStyle w:val="ListBullet"/>
        <w:spacing w:before="0" w:after="80" w:line="276" w:lineRule="auto"/>
        <w:keepLines/>
        <w:widowControl/>
      </w:pPr>
      <w:r>
        <w:t>Name the reader group.</w:t>
      </w:r>
    </w:p>
    <w:p>
      <w:pPr>
        <w:pStyle w:val="ListBullet"/>
        <w:spacing w:before="0" w:after="80" w:line="276" w:lineRule="auto"/>
        <w:keepLines/>
        <w:widowControl/>
      </w:pPr>
      <w:r>
        <w:t>Write what they are trying to create, fix, or understand.</w:t>
      </w:r>
    </w:p>
    <w:p>
      <w:pPr>
        <w:pStyle w:val="ListBullet"/>
        <w:spacing w:before="0" w:after="80" w:line="276" w:lineRule="auto"/>
        <w:keepLines/>
        <w:widowControl/>
      </w:pPr>
      <w:r>
        <w:t>List three things they want to avoid.</w:t>
      </w:r>
    </w:p>
    <w:p>
      <w:pPr>
        <w:pStyle w:val="ListBullet"/>
        <w:spacing w:before="0" w:after="80" w:line="276" w:lineRule="auto"/>
        <w:keepLines/>
        <w:widowControl/>
      </w:pPr>
      <w:r>
        <w:t>List three things they want to make easier.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224"/>
      </w:tblGrid>
      <w:tr>
        <w:trPr>
          <w:cantSplit/>
        </w:trPr>
        <w:tc>
          <w:tcPr>
            <w:tcW w:type="dxa" w:w="10224"/>
            <w:shd w:fill="EAF8FB"/>
            <w:tcMar>
              <w:top w:w="180" w:type="dxa"/>
              <w:start w:w="220" w:type="dxa"/>
              <w:bottom w:w="180" w:type="dxa"/>
              <w:end w:w="220" w:type="dxa"/>
            </w:tcMar>
            <w:tcBorders>
              <w:top w:val="single" w:sz="8" w:color="17A2B8"/>
              <w:left w:val="single" w:sz="8" w:color="17A2B8"/>
              <w:bottom w:val="single" w:sz="8" w:color="17A2B8"/>
              <w:right w:val="single" w:sz="8" w:color="17A2B8"/>
            </w:tcBorders>
          </w:tcPr>
          <w:p>
            <w:pPr>
              <w:spacing w:before="0" w:after="80" w:line="276" w:lineRule="auto"/>
              <w:keepLines/>
              <w:widowControl/>
            </w:pPr>
            <w:r>
              <w:rPr>
                <w:b/>
                <w:color w:val="1F2A44"/>
              </w:rPr>
              <w:t>Example:</w:t>
            </w:r>
          </w:p>
          <w:p>
            <w:pPr>
              <w:spacing w:before="0" w:after="0" w:line="276" w:lineRule="auto"/>
              <w:keepLines/>
              <w:widowControl/>
            </w:pPr>
            <w:r>
              <w:t>Example: “A local service owner who needs a simple page that explains their service clearly.”</w:t>
            </w:r>
          </w:p>
        </w:tc>
      </w:tr>
    </w:tbl>
    <w:p>
      <w:pPr>
        <w:spacing w:before="0" w:after="40" w:line="276" w:lineRule="auto"/>
      </w:pPr>
    </w:p>
    <w:p>
      <w:pPr>
        <w:spacing w:before="0" w:after="120" w:line="276" w:lineRule="auto"/>
        <w:widowControl/>
      </w:pPr>
      <w:r>
        <w:t>The master prompt inside Easy AI Site Creator asks simple questions before creating pages. Clear reader details make those answers stronger.</w:t>
      </w:r>
    </w:p>
    <w:p>
      <w:pPr>
        <w:spacing w:before="0" w:after="120" w:line="276" w:lineRule="auto"/>
        <w:widowControl/>
      </w:pPr>
      <w:r>
        <w:t>Tomorrow, you will shape the core promise of the page.</w:t>
      </w:r>
    </w:p>
    <w:p>
      <w:pPr>
        <w:spacing w:before="0" w:after="120" w:line="276" w:lineRule="auto"/>
        <w:widowControl/>
      </w:pPr>
      <w:r>
        <w:t>Talk soon,</w:t>
      </w:r>
    </w:p>
    <w:p>
      <w:pPr>
        <w:spacing w:before="0" w:after="120" w:line="276" w:lineRule="auto"/>
        <w:widowControl/>
      </w:pPr>
      <w:r>
        <w:t>Your Challenge Guide</w:t>
      </w:r>
    </w:p>
    <w:p>
      <w:pPr>
        <w:spacing w:before="0" w:after="80" w:line="276" w:lineRule="auto"/>
      </w:pPr>
      <w:r>
        <w:t xml:space="preserve">PS: </w:t>
      </w:r>
      <w:r>
        <w:t xml:space="preserve">Need a guided prompt system for page creation later? Keep Easy AI Site Creator on your radar: </w:t>
      </w:r>
      <w:hyperlink r:id="rId10">
        <w:r>
          <w:rPr>
            <w:color w:val="0B7285"/>
            <w:u w:val="single"/>
          </w:rPr>
          <w:t>https://jvz8.com/c/167733/442157</w:t>
        </w:r>
      </w:hyperlink>
    </w:p>
    <w:p>
      <w:pPr>
        <w:spacing w:before="0" w:after="120" w:line="276" w:lineRule="auto"/>
        <w:widowControl/>
      </w:pPr>
      <w:r>
        <w:t>PPS: Reply if you need help.</w:t>
      </w:r>
    </w:p>
    <w:p>
      <w:r>
        <w:br w:type="page"/>
      </w:r>
    </w:p>
    <w:p>
      <w:pPr>
        <w:pStyle w:val="Heading1"/>
        <w:keepNext/>
        <w:widowControl/>
      </w:pPr>
      <w:r>
        <w:t>Day 3 Email</w:t>
      </w:r>
    </w:p>
    <w:p>
      <w:pPr>
        <w:spacing w:before="0" w:after="120" w:line="276" w:lineRule="auto"/>
        <w:widowControl/>
      </w:pPr>
      <w:r>
        <w:rPr>
          <w:b/>
        </w:rPr>
        <w:t>Subject line:</w:t>
      </w:r>
      <w:r>
        <w:t xml:space="preserve"> Day 3: Write The Page Promise</w:t>
      </w:r>
    </w:p>
    <w:p>
      <w:pPr>
        <w:spacing w:before="0" w:after="120" w:line="276" w:lineRule="auto"/>
        <w:widowControl/>
      </w:pPr>
      <w:r>
        <w:rPr>
          <w:b/>
        </w:rPr>
        <w:t>Preview line:</w:t>
      </w:r>
      <w:r>
        <w:t xml:space="preserve"> Turn the page idea into a clear promise.</w:t>
      </w:r>
    </w:p>
    <w:p>
      <w:pPr>
        <w:pStyle w:val="Heading2"/>
        <w:keepNext/>
        <w:widowControl/>
      </w:pPr>
      <w:r>
        <w:t>Body</w:t>
      </w:r>
    </w:p>
    <w:p>
      <w:pPr>
        <w:spacing w:before="0" w:after="120" w:line="276" w:lineRule="auto"/>
        <w:widowControl/>
      </w:pPr>
      <w:r>
        <w:t>Hi there,</w:t>
      </w:r>
    </w:p>
    <w:p>
      <w:pPr>
        <w:spacing w:before="0" w:after="120" w:line="276" w:lineRule="auto"/>
        <w:widowControl/>
      </w:pPr>
      <w:r>
        <w:t>Welcome to Day 3.</w:t>
      </w:r>
    </w:p>
    <w:p>
      <w:pPr>
        <w:spacing w:before="0" w:after="120" w:line="276" w:lineRule="auto"/>
        <w:widowControl/>
      </w:pPr>
      <w:r>
        <w:t>A page promise is not a wild claim. It is a clear statement of what the page helps the visitor understand, start, choose, or do next.</w:t>
      </w:r>
    </w:p>
    <w:p>
      <w:pPr>
        <w:spacing w:before="0" w:after="120" w:line="276" w:lineRule="auto"/>
        <w:widowControl/>
      </w:pPr>
      <w:r>
        <w:rPr>
          <w:b/>
        </w:rPr>
        <w:t>Your Day 3 task:</w:t>
      </w:r>
      <w:r>
        <w:t xml:space="preserve"> Write the main promise for the page.</w:t>
      </w:r>
    </w:p>
    <w:p>
      <w:pPr>
        <w:pStyle w:val="ListBullet"/>
        <w:spacing w:before="0" w:after="80" w:line="276" w:lineRule="auto"/>
        <w:keepLines/>
        <w:widowControl/>
      </w:pPr>
      <w:r>
        <w:t>Write one practical benefit.</w:t>
      </w:r>
    </w:p>
    <w:p>
      <w:pPr>
        <w:pStyle w:val="ListBullet"/>
        <w:spacing w:before="0" w:after="80" w:line="276" w:lineRule="auto"/>
        <w:keepLines/>
        <w:widowControl/>
      </w:pPr>
      <w:r>
        <w:t>Remove anything that sounds inflated.</w:t>
      </w:r>
    </w:p>
    <w:p>
      <w:pPr>
        <w:pStyle w:val="ListBullet"/>
        <w:spacing w:before="0" w:after="80" w:line="276" w:lineRule="auto"/>
        <w:keepLines/>
        <w:widowControl/>
      </w:pPr>
      <w:r>
        <w:t>Make the promise specific to the reader.</w:t>
      </w:r>
    </w:p>
    <w:p>
      <w:pPr>
        <w:pStyle w:val="ListBullet"/>
        <w:spacing w:before="0" w:after="80" w:line="276" w:lineRule="auto"/>
        <w:keepLines/>
        <w:widowControl/>
      </w:pPr>
      <w:r>
        <w:t>Keep it easy to understand in one sentence.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224"/>
      </w:tblGrid>
      <w:tr>
        <w:trPr>
          <w:cantSplit/>
        </w:trPr>
        <w:tc>
          <w:tcPr>
            <w:tcW w:type="dxa" w:w="10224"/>
            <w:shd w:fill="EAF8FB"/>
            <w:tcMar>
              <w:top w:w="180" w:type="dxa"/>
              <w:start w:w="220" w:type="dxa"/>
              <w:bottom w:w="180" w:type="dxa"/>
              <w:end w:w="220" w:type="dxa"/>
            </w:tcMar>
            <w:tcBorders>
              <w:top w:val="single" w:sz="8" w:color="17A2B8"/>
              <w:left w:val="single" w:sz="8" w:color="17A2B8"/>
              <w:bottom w:val="single" w:sz="8" w:color="17A2B8"/>
              <w:right w:val="single" w:sz="8" w:color="17A2B8"/>
            </w:tcBorders>
          </w:tcPr>
          <w:p>
            <w:pPr>
              <w:spacing w:before="0" w:after="80" w:line="276" w:lineRule="auto"/>
              <w:keepLines/>
              <w:widowControl/>
            </w:pPr>
            <w:r>
              <w:rPr>
                <w:b/>
                <w:color w:val="1F2A44"/>
              </w:rPr>
              <w:t>Example:</w:t>
            </w:r>
          </w:p>
          <w:p>
            <w:pPr>
              <w:spacing w:before="0" w:after="0" w:line="276" w:lineRule="auto"/>
              <w:keepLines/>
              <w:widowControl/>
            </w:pPr>
            <w:r>
              <w:t>Copyable line: “Create a clearer [page type] that helps [reader] take [next action] with less confusion.”</w:t>
            </w:r>
          </w:p>
        </w:tc>
      </w:tr>
    </w:tbl>
    <w:p>
      <w:pPr>
        <w:spacing w:before="0" w:after="40" w:line="276" w:lineRule="auto"/>
      </w:pPr>
    </w:p>
    <w:p>
      <w:pPr>
        <w:spacing w:before="0" w:after="120" w:line="276" w:lineRule="auto"/>
        <w:widowControl/>
      </w:pPr>
      <w:r>
        <w:t>Easy AI Site Creator helps generate page drafts from guided inputs. A clear promise gives that process a stronger direction.</w:t>
      </w:r>
    </w:p>
    <w:p>
      <w:pPr>
        <w:spacing w:before="0" w:after="120" w:line="276" w:lineRule="auto"/>
        <w:widowControl/>
      </w:pPr>
      <w:r>
        <w:t>Tomorrow, you will collect the details the page needs before AI writes anything.</w:t>
      </w:r>
    </w:p>
    <w:p>
      <w:pPr>
        <w:spacing w:before="0" w:after="120" w:line="276" w:lineRule="auto"/>
        <w:widowControl/>
      </w:pPr>
      <w:r>
        <w:t>Talk soon,</w:t>
      </w:r>
    </w:p>
    <w:p>
      <w:pPr>
        <w:spacing w:before="0" w:after="120" w:line="276" w:lineRule="auto"/>
        <w:widowControl/>
      </w:pPr>
      <w:r>
        <w:t>Your Challenge Guide</w:t>
      </w:r>
    </w:p>
    <w:p>
      <w:pPr>
        <w:spacing w:before="0" w:after="80" w:line="276" w:lineRule="auto"/>
      </w:pPr>
      <w:r>
        <w:t xml:space="preserve">PS: </w:t>
      </w:r>
      <w:r>
        <w:t xml:space="preserve">Need a guided prompt system for page creation later? Keep Easy AI Site Creator on your radar: </w:t>
      </w:r>
      <w:hyperlink r:id="rId10">
        <w:r>
          <w:rPr>
            <w:color w:val="0B7285"/>
            <w:u w:val="single"/>
          </w:rPr>
          <w:t>https://jvz8.com/c/167733/442157</w:t>
        </w:r>
      </w:hyperlink>
    </w:p>
    <w:p>
      <w:pPr>
        <w:spacing w:before="0" w:after="120" w:line="276" w:lineRule="auto"/>
        <w:widowControl/>
      </w:pPr>
      <w:r>
        <w:t>PPS: Reply if you need help.</w:t>
      </w:r>
    </w:p>
    <w:p>
      <w:r>
        <w:br w:type="page"/>
      </w:r>
    </w:p>
    <w:p>
      <w:pPr>
        <w:pStyle w:val="Heading1"/>
        <w:keepNext/>
        <w:widowControl/>
      </w:pPr>
      <w:r>
        <w:t>Day 4 Email</w:t>
      </w:r>
    </w:p>
    <w:p>
      <w:pPr>
        <w:spacing w:before="0" w:after="120" w:line="276" w:lineRule="auto"/>
        <w:widowControl/>
      </w:pPr>
      <w:r>
        <w:rPr>
          <w:b/>
        </w:rPr>
        <w:t>Subject line:</w:t>
      </w:r>
      <w:r>
        <w:t xml:space="preserve"> Day 4: Gather The Inputs</w:t>
      </w:r>
    </w:p>
    <w:p>
      <w:pPr>
        <w:spacing w:before="0" w:after="120" w:line="276" w:lineRule="auto"/>
        <w:widowControl/>
      </w:pPr>
      <w:r>
        <w:rPr>
          <w:b/>
        </w:rPr>
        <w:t>Preview line:</w:t>
      </w:r>
      <w:r>
        <w:t xml:space="preserve"> Give AI better material before drafting.</w:t>
      </w:r>
    </w:p>
    <w:p>
      <w:pPr>
        <w:pStyle w:val="Heading2"/>
        <w:keepNext/>
        <w:widowControl/>
      </w:pPr>
      <w:r>
        <w:t>Body</w:t>
      </w:r>
    </w:p>
    <w:p>
      <w:pPr>
        <w:spacing w:before="0" w:after="120" w:line="276" w:lineRule="auto"/>
        <w:widowControl/>
      </w:pPr>
      <w:r>
        <w:t>Hi there,</w:t>
      </w:r>
    </w:p>
    <w:p>
      <w:pPr>
        <w:spacing w:before="0" w:after="120" w:line="276" w:lineRule="auto"/>
        <w:widowControl/>
      </w:pPr>
      <w:r>
        <w:t>Welcome to Day 4.</w:t>
      </w:r>
    </w:p>
    <w:p>
      <w:pPr>
        <w:spacing w:before="0" w:after="120" w:line="276" w:lineRule="auto"/>
        <w:widowControl/>
      </w:pPr>
      <w:r>
        <w:t>Today is the research day. You will gather the facts AI needs so it does not fill gaps with guesses. This protects your page from vague or unsupported copy.</w:t>
      </w:r>
    </w:p>
    <w:p>
      <w:pPr>
        <w:spacing w:before="0" w:after="120" w:line="276" w:lineRule="auto"/>
        <w:widowControl/>
      </w:pPr>
      <w:r>
        <w:rPr>
          <w:b/>
        </w:rPr>
        <w:t>Your Day 4 task:</w:t>
      </w:r>
      <w:r>
        <w:t xml:space="preserve"> Collect the source details for your page.</w:t>
      </w:r>
    </w:p>
    <w:p>
      <w:pPr>
        <w:pStyle w:val="ListBullet"/>
        <w:spacing w:before="0" w:after="80" w:line="276" w:lineRule="auto"/>
        <w:keepLines/>
        <w:widowControl/>
      </w:pPr>
      <w:r>
        <w:t>Collect product, service, niche, or business details.</w:t>
      </w:r>
    </w:p>
    <w:p>
      <w:pPr>
        <w:pStyle w:val="ListBullet"/>
        <w:spacing w:before="0" w:after="80" w:line="276" w:lineRule="auto"/>
        <w:keepLines/>
        <w:widowControl/>
      </w:pPr>
      <w:r>
        <w:t>List real features and support details.</w:t>
      </w:r>
    </w:p>
    <w:p>
      <w:pPr>
        <w:pStyle w:val="ListBullet"/>
        <w:spacing w:before="0" w:after="80" w:line="276" w:lineRule="auto"/>
        <w:keepLines/>
        <w:widowControl/>
      </w:pPr>
      <w:r>
        <w:t>Note any required links or legal lines.</w:t>
      </w:r>
    </w:p>
    <w:p>
      <w:pPr>
        <w:pStyle w:val="ListBullet"/>
        <w:spacing w:before="0" w:after="80" w:line="276" w:lineRule="auto"/>
        <w:keepLines/>
        <w:widowControl/>
      </w:pPr>
      <w:r>
        <w:t>Mark missing items with placeholders.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224"/>
      </w:tblGrid>
      <w:tr>
        <w:trPr>
          <w:cantSplit/>
        </w:trPr>
        <w:tc>
          <w:tcPr>
            <w:tcW w:type="dxa" w:w="10224"/>
            <w:shd w:fill="EAF8FB"/>
            <w:tcMar>
              <w:top w:w="180" w:type="dxa"/>
              <w:start w:w="220" w:type="dxa"/>
              <w:bottom w:w="180" w:type="dxa"/>
              <w:end w:w="220" w:type="dxa"/>
            </w:tcMar>
            <w:tcBorders>
              <w:top w:val="single" w:sz="8" w:color="17A2B8"/>
              <w:left w:val="single" w:sz="8" w:color="17A2B8"/>
              <w:bottom w:val="single" w:sz="8" w:color="17A2B8"/>
              <w:right w:val="single" w:sz="8" w:color="17A2B8"/>
            </w:tcBorders>
          </w:tcPr>
          <w:p>
            <w:pPr>
              <w:spacing w:before="0" w:after="80" w:line="276" w:lineRule="auto"/>
              <w:keepLines/>
              <w:widowControl/>
            </w:pPr>
            <w:r>
              <w:rPr>
                <w:b/>
                <w:color w:val="1F2A44"/>
              </w:rPr>
              <w:t>Example:</w:t>
            </w:r>
          </w:p>
          <w:p>
            <w:pPr>
              <w:spacing w:before="0" w:after="0" w:line="276" w:lineRule="auto"/>
              <w:keepLines/>
              <w:widowControl/>
            </w:pPr>
            <w:r>
              <w:t>Example placeholder: “[SUPPORT EMAIL]” is better than inventing a contact line.</w:t>
            </w:r>
          </w:p>
        </w:tc>
      </w:tr>
    </w:tbl>
    <w:p>
      <w:pPr>
        <w:spacing w:before="0" w:after="40" w:line="276" w:lineRule="auto"/>
      </w:pPr>
    </w:p>
    <w:p>
      <w:pPr>
        <w:spacing w:before="0" w:after="120" w:line="276" w:lineRule="auto"/>
        <w:widowControl/>
      </w:pPr>
      <w:r>
        <w:t>The offer includes training with the prompt system, which can help newer users understand how to work through the inputs instead of staring at a blank screen.</w:t>
      </w:r>
    </w:p>
    <w:p>
      <w:pPr>
        <w:spacing w:before="0" w:after="120" w:line="276" w:lineRule="auto"/>
        <w:widowControl/>
      </w:pPr>
      <w:r>
        <w:t>Tomorrow, you will turn your inputs into a simple page structure.</w:t>
      </w:r>
    </w:p>
    <w:p>
      <w:pPr>
        <w:spacing w:before="0" w:after="120" w:line="276" w:lineRule="auto"/>
        <w:widowControl/>
      </w:pPr>
      <w:r>
        <w:t>Talk soon,</w:t>
      </w:r>
    </w:p>
    <w:p>
      <w:pPr>
        <w:spacing w:before="0" w:after="120" w:line="276" w:lineRule="auto"/>
        <w:widowControl/>
      </w:pPr>
      <w:r>
        <w:t>Your Challenge Guide</w:t>
      </w:r>
    </w:p>
    <w:p>
      <w:pPr>
        <w:spacing w:before="0" w:after="80" w:line="276" w:lineRule="auto"/>
      </w:pPr>
      <w:r>
        <w:t xml:space="preserve">PS: </w:t>
      </w:r>
      <w:r>
        <w:t xml:space="preserve">Need a guided prompt system for page creation later? Keep Easy AI Site Creator on your radar: </w:t>
      </w:r>
      <w:hyperlink r:id="rId10">
        <w:r>
          <w:rPr>
            <w:color w:val="0B7285"/>
            <w:u w:val="single"/>
          </w:rPr>
          <w:t>https://jvz8.com/c/167733/442157</w:t>
        </w:r>
      </w:hyperlink>
    </w:p>
    <w:p>
      <w:pPr>
        <w:spacing w:before="0" w:after="120" w:line="276" w:lineRule="auto"/>
        <w:widowControl/>
      </w:pPr>
      <w:r>
        <w:t>PPS: Reply if you need help.</w:t>
      </w:r>
    </w:p>
    <w:p>
      <w:r>
        <w:br w:type="page"/>
      </w:r>
    </w:p>
    <w:p>
      <w:pPr>
        <w:pStyle w:val="Heading1"/>
        <w:keepNext/>
        <w:widowControl/>
      </w:pPr>
      <w:r>
        <w:t>Day 5 Email</w:t>
      </w:r>
    </w:p>
    <w:p>
      <w:pPr>
        <w:spacing w:before="0" w:after="120" w:line="276" w:lineRule="auto"/>
        <w:widowControl/>
      </w:pPr>
      <w:r>
        <w:rPr>
          <w:b/>
        </w:rPr>
        <w:t>Subject line:</w:t>
      </w:r>
      <w:r>
        <w:t xml:space="preserve"> Day 5: Build The Page Structure</w:t>
      </w:r>
    </w:p>
    <w:p>
      <w:pPr>
        <w:spacing w:before="0" w:after="120" w:line="276" w:lineRule="auto"/>
        <w:widowControl/>
      </w:pPr>
      <w:r>
        <w:rPr>
          <w:b/>
        </w:rPr>
        <w:t>Preview line:</w:t>
      </w:r>
      <w:r>
        <w:t xml:space="preserve"> Plan the sections before writing copy.</w:t>
      </w:r>
    </w:p>
    <w:p>
      <w:pPr>
        <w:pStyle w:val="Heading2"/>
        <w:keepNext/>
        <w:widowControl/>
      </w:pPr>
      <w:r>
        <w:t>Body</w:t>
      </w:r>
    </w:p>
    <w:p>
      <w:pPr>
        <w:spacing w:before="0" w:after="120" w:line="276" w:lineRule="auto"/>
        <w:widowControl/>
      </w:pPr>
      <w:r>
        <w:t>Hi there,</w:t>
      </w:r>
    </w:p>
    <w:p>
      <w:pPr>
        <w:spacing w:before="0" w:after="120" w:line="276" w:lineRule="auto"/>
        <w:widowControl/>
      </w:pPr>
      <w:r>
        <w:t>Welcome to Day 5.</w:t>
      </w:r>
    </w:p>
    <w:p>
      <w:pPr>
        <w:spacing w:before="0" w:after="120" w:line="276" w:lineRule="auto"/>
        <w:widowControl/>
      </w:pPr>
      <w:r>
        <w:t>A clean structure makes the page easier to write and easier to review. You are not polishing copy yet. You are putting the message in the right order.</w:t>
      </w:r>
    </w:p>
    <w:p>
      <w:pPr>
        <w:spacing w:before="0" w:after="120" w:line="276" w:lineRule="auto"/>
        <w:widowControl/>
      </w:pPr>
      <w:r>
        <w:rPr>
          <w:b/>
        </w:rPr>
        <w:t>Your Day 5 task:</w:t>
      </w:r>
      <w:r>
        <w:t xml:space="preserve"> Create the section map for the page.</w:t>
      </w:r>
    </w:p>
    <w:p>
      <w:pPr>
        <w:pStyle w:val="ListBullet"/>
        <w:spacing w:before="0" w:after="80" w:line="276" w:lineRule="auto"/>
        <w:keepLines/>
        <w:widowControl/>
      </w:pPr>
      <w:r>
        <w:t>Start with a hero section.</w:t>
      </w:r>
    </w:p>
    <w:p>
      <w:pPr>
        <w:pStyle w:val="ListBullet"/>
        <w:spacing w:before="0" w:after="80" w:line="276" w:lineRule="auto"/>
        <w:keepLines/>
        <w:widowControl/>
      </w:pPr>
      <w:r>
        <w:t>Add a problem section.</w:t>
      </w:r>
    </w:p>
    <w:p>
      <w:pPr>
        <w:pStyle w:val="ListBullet"/>
        <w:spacing w:before="0" w:after="80" w:line="276" w:lineRule="auto"/>
        <w:keepLines/>
        <w:widowControl/>
      </w:pPr>
      <w:r>
        <w:t>Add a solution or mechanism section.</w:t>
      </w:r>
    </w:p>
    <w:p>
      <w:pPr>
        <w:pStyle w:val="ListBullet"/>
        <w:spacing w:before="0" w:after="80" w:line="276" w:lineRule="auto"/>
        <w:keepLines/>
        <w:widowControl/>
      </w:pPr>
      <w:r>
        <w:t>Add benefit bullets.</w:t>
      </w:r>
    </w:p>
    <w:p>
      <w:pPr>
        <w:pStyle w:val="ListBullet"/>
        <w:spacing w:before="0" w:after="80" w:line="276" w:lineRule="auto"/>
        <w:keepLines/>
        <w:widowControl/>
      </w:pPr>
      <w:r>
        <w:t>Add trust details when available.</w:t>
      </w:r>
    </w:p>
    <w:p>
      <w:pPr>
        <w:pStyle w:val="ListBullet"/>
        <w:spacing w:before="0" w:after="80" w:line="276" w:lineRule="auto"/>
        <w:keepLines/>
        <w:widowControl/>
      </w:pPr>
      <w:r>
        <w:t>End with the main action.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224"/>
      </w:tblGrid>
      <w:tr>
        <w:trPr>
          <w:cantSplit/>
        </w:trPr>
        <w:tc>
          <w:tcPr>
            <w:tcW w:type="dxa" w:w="10224"/>
            <w:shd w:fill="EAF8FB"/>
            <w:tcMar>
              <w:top w:w="180" w:type="dxa"/>
              <w:start w:w="220" w:type="dxa"/>
              <w:bottom w:w="180" w:type="dxa"/>
              <w:end w:w="220" w:type="dxa"/>
            </w:tcMar>
            <w:tcBorders>
              <w:top w:val="single" w:sz="8" w:color="17A2B8"/>
              <w:left w:val="single" w:sz="8" w:color="17A2B8"/>
              <w:bottom w:val="single" w:sz="8" w:color="17A2B8"/>
              <w:right w:val="single" w:sz="8" w:color="17A2B8"/>
            </w:tcBorders>
          </w:tcPr>
          <w:p>
            <w:pPr>
              <w:spacing w:before="0" w:after="80" w:line="276" w:lineRule="auto"/>
              <w:keepLines/>
              <w:widowControl/>
            </w:pPr>
            <w:r>
              <w:rPr>
                <w:b/>
                <w:color w:val="1F2A44"/>
              </w:rPr>
              <w:t>Example:</w:t>
            </w:r>
          </w:p>
          <w:p>
            <w:pPr>
              <w:spacing w:before="0" w:after="0" w:line="276" w:lineRule="auto"/>
              <w:keepLines/>
              <w:widowControl/>
            </w:pPr>
            <w:r>
              <w:t>Simple map: Hero → Problem → Solution → Benefits → Trust → CTA.</w:t>
            </w:r>
          </w:p>
        </w:tc>
      </w:tr>
    </w:tbl>
    <w:p>
      <w:pPr>
        <w:spacing w:before="0" w:after="40" w:line="276" w:lineRule="auto"/>
      </w:pPr>
    </w:p>
    <w:p>
      <w:pPr>
        <w:spacing w:before="0" w:after="120" w:line="276" w:lineRule="auto"/>
        <w:widowControl/>
      </w:pPr>
      <w:r>
        <w:t>Easy AI Site Creator focuses on page types like landing pages and sales pages. A structure map helps you use that type of prompt output more responsibly.</w:t>
      </w:r>
    </w:p>
    <w:p>
      <w:pPr>
        <w:spacing w:before="0" w:after="120" w:line="276" w:lineRule="auto"/>
        <w:widowControl/>
      </w:pPr>
      <w:r>
        <w:t>Tomorrow, you will write headline options.</w:t>
      </w:r>
    </w:p>
    <w:p>
      <w:pPr>
        <w:spacing w:before="0" w:after="120" w:line="276" w:lineRule="auto"/>
        <w:widowControl/>
      </w:pPr>
      <w:r>
        <w:t>Talk soon,</w:t>
      </w:r>
    </w:p>
    <w:p>
      <w:pPr>
        <w:spacing w:before="0" w:after="120" w:line="276" w:lineRule="auto"/>
        <w:widowControl/>
      </w:pPr>
      <w:r>
        <w:t>Your Challenge Guide</w:t>
      </w:r>
    </w:p>
    <w:p>
      <w:pPr>
        <w:spacing w:before="0" w:after="80" w:line="276" w:lineRule="auto"/>
      </w:pPr>
      <w:r>
        <w:t xml:space="preserve">PS: </w:t>
      </w:r>
      <w:r>
        <w:t xml:space="preserve">Need a guided prompt system for page creation later? Keep Easy AI Site Creator on your radar: </w:t>
      </w:r>
      <w:hyperlink r:id="rId10">
        <w:r>
          <w:rPr>
            <w:color w:val="0B7285"/>
            <w:u w:val="single"/>
          </w:rPr>
          <w:t>https://jvz8.com/c/167733/442157</w:t>
        </w:r>
      </w:hyperlink>
    </w:p>
    <w:p>
      <w:pPr>
        <w:spacing w:before="0" w:after="120" w:line="276" w:lineRule="auto"/>
        <w:widowControl/>
      </w:pPr>
      <w:r>
        <w:t>PPS: Reply if you need help.</w:t>
      </w:r>
    </w:p>
    <w:p>
      <w:r>
        <w:br w:type="page"/>
      </w:r>
    </w:p>
    <w:p>
      <w:pPr>
        <w:pStyle w:val="Heading1"/>
        <w:keepNext/>
        <w:widowControl/>
      </w:pPr>
      <w:r>
        <w:t>Day 6 Email</w:t>
      </w:r>
    </w:p>
    <w:p>
      <w:pPr>
        <w:spacing w:before="0" w:after="120" w:line="276" w:lineRule="auto"/>
        <w:widowControl/>
      </w:pPr>
      <w:r>
        <w:rPr>
          <w:b/>
        </w:rPr>
        <w:t>Subject line:</w:t>
      </w:r>
      <w:r>
        <w:t xml:space="preserve"> Day 6: Create Headline Options</w:t>
      </w:r>
    </w:p>
    <w:p>
      <w:pPr>
        <w:spacing w:before="0" w:after="120" w:line="276" w:lineRule="auto"/>
        <w:widowControl/>
      </w:pPr>
      <w:r>
        <w:rPr>
          <w:b/>
        </w:rPr>
        <w:t>Preview line:</w:t>
      </w:r>
      <w:r>
        <w:t xml:space="preserve"> Draft several hooks before choosing one.</w:t>
      </w:r>
    </w:p>
    <w:p>
      <w:pPr>
        <w:pStyle w:val="Heading2"/>
        <w:keepNext/>
        <w:widowControl/>
      </w:pPr>
      <w:r>
        <w:t>Body</w:t>
      </w:r>
    </w:p>
    <w:p>
      <w:pPr>
        <w:spacing w:before="0" w:after="120" w:line="276" w:lineRule="auto"/>
        <w:widowControl/>
      </w:pPr>
      <w:r>
        <w:t>Hi there,</w:t>
      </w:r>
    </w:p>
    <w:p>
      <w:pPr>
        <w:spacing w:before="0" w:after="120" w:line="276" w:lineRule="auto"/>
        <w:widowControl/>
      </w:pPr>
      <w:r>
        <w:t>Welcome to Day 6.</w:t>
      </w:r>
    </w:p>
    <w:p>
      <w:pPr>
        <w:spacing w:before="0" w:after="120" w:line="276" w:lineRule="auto"/>
        <w:widowControl/>
      </w:pPr>
      <w:r>
        <w:t>The headline does heavy work. It tells visitors why the page matters. Today, you will create options instead of forcing the first line to be perfect.</w:t>
      </w:r>
    </w:p>
    <w:p>
      <w:pPr>
        <w:spacing w:before="0" w:after="120" w:line="276" w:lineRule="auto"/>
        <w:widowControl/>
      </w:pPr>
      <w:r>
        <w:rPr>
          <w:b/>
        </w:rPr>
        <w:t>Your Day 6 task:</w:t>
      </w:r>
      <w:r>
        <w:t xml:space="preserve"> Write three headline options for the page.</w:t>
      </w:r>
    </w:p>
    <w:p>
      <w:pPr>
        <w:pStyle w:val="ListBullet"/>
        <w:spacing w:before="0" w:after="80" w:line="276" w:lineRule="auto"/>
        <w:keepLines/>
        <w:widowControl/>
      </w:pPr>
      <w:r>
        <w:t>Write one benefit-led headline.</w:t>
      </w:r>
    </w:p>
    <w:p>
      <w:pPr>
        <w:pStyle w:val="ListBullet"/>
        <w:spacing w:before="0" w:after="80" w:line="276" w:lineRule="auto"/>
        <w:keepLines/>
        <w:widowControl/>
      </w:pPr>
      <w:r>
        <w:t>Write one problem-led headline.</w:t>
      </w:r>
    </w:p>
    <w:p>
      <w:pPr>
        <w:pStyle w:val="ListBullet"/>
        <w:spacing w:before="0" w:after="80" w:line="276" w:lineRule="auto"/>
        <w:keepLines/>
        <w:widowControl/>
      </w:pPr>
      <w:r>
        <w:t>Write one simple direct headline.</w:t>
      </w:r>
    </w:p>
    <w:p>
      <w:pPr>
        <w:pStyle w:val="ListBullet"/>
        <w:spacing w:before="0" w:after="80" w:line="276" w:lineRule="auto"/>
        <w:keepLines/>
        <w:widowControl/>
      </w:pPr>
      <w:r>
        <w:t>Choose the clearest one, not the cleverest one.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224"/>
      </w:tblGrid>
      <w:tr>
        <w:trPr>
          <w:cantSplit/>
        </w:trPr>
        <w:tc>
          <w:tcPr>
            <w:tcW w:type="dxa" w:w="10224"/>
            <w:shd w:fill="EAF8FB"/>
            <w:tcMar>
              <w:top w:w="180" w:type="dxa"/>
              <w:start w:w="220" w:type="dxa"/>
              <w:bottom w:w="180" w:type="dxa"/>
              <w:end w:w="220" w:type="dxa"/>
            </w:tcMar>
            <w:tcBorders>
              <w:top w:val="single" w:sz="8" w:color="17A2B8"/>
              <w:left w:val="single" w:sz="8" w:color="17A2B8"/>
              <w:bottom w:val="single" w:sz="8" w:color="17A2B8"/>
              <w:right w:val="single" w:sz="8" w:color="17A2B8"/>
            </w:tcBorders>
          </w:tcPr>
          <w:p>
            <w:pPr>
              <w:spacing w:before="0" w:after="80" w:line="276" w:lineRule="auto"/>
              <w:keepLines/>
              <w:widowControl/>
            </w:pPr>
            <w:r>
              <w:rPr>
                <w:b/>
                <w:color w:val="1F2A44"/>
              </w:rPr>
              <w:t>Example:</w:t>
            </w:r>
          </w:p>
          <w:p>
            <w:pPr>
              <w:spacing w:before="0" w:after="0" w:line="276" w:lineRule="auto"/>
              <w:keepLines/>
              <w:widowControl/>
            </w:pPr>
            <w:r>
              <w:t>Example: “Create A Clear Landing Page For Your Next Offer” is direct and easy to understand.</w:t>
            </w:r>
          </w:p>
        </w:tc>
      </w:tr>
    </w:tbl>
    <w:p>
      <w:pPr>
        <w:spacing w:before="0" w:after="40" w:line="276" w:lineRule="auto"/>
      </w:pPr>
    </w:p>
    <w:p>
      <w:pPr>
        <w:spacing w:before="0" w:after="120" w:line="276" w:lineRule="auto"/>
        <w:widowControl/>
      </w:pPr>
      <w:r>
        <w:t>A guided page prompt can help create headline variations quickly. Your job is to choose the version that matches the reader and page goal.</w:t>
      </w:r>
    </w:p>
    <w:p>
      <w:pPr>
        <w:spacing w:before="0" w:after="120" w:line="276" w:lineRule="auto"/>
        <w:widowControl/>
      </w:pPr>
      <w:r>
        <w:t>Tomorrow, you will build the opening section around your chosen headline.</w:t>
      </w:r>
    </w:p>
    <w:p>
      <w:pPr>
        <w:spacing w:before="0" w:after="120" w:line="276" w:lineRule="auto"/>
        <w:widowControl/>
      </w:pPr>
      <w:r>
        <w:t>Talk soon,</w:t>
      </w:r>
    </w:p>
    <w:p>
      <w:pPr>
        <w:spacing w:before="0" w:after="120" w:line="276" w:lineRule="auto"/>
        <w:widowControl/>
      </w:pPr>
      <w:r>
        <w:t>Your Challenge Guide</w:t>
      </w:r>
    </w:p>
    <w:p>
      <w:pPr>
        <w:spacing w:before="0" w:after="80" w:line="276" w:lineRule="auto"/>
      </w:pPr>
      <w:r>
        <w:t xml:space="preserve">PS: </w:t>
      </w:r>
      <w:r>
        <w:t xml:space="preserve">When you are ready to create page drafts with a guided prompt system, check Easy AI Site Creator here: </w:t>
      </w:r>
      <w:hyperlink r:id="rId10">
        <w:r>
          <w:rPr>
            <w:color w:val="0B7285"/>
            <w:u w:val="single"/>
          </w:rPr>
          <w:t>https://jvz8.com/c/167733/442157</w:t>
        </w:r>
      </w:hyperlink>
    </w:p>
    <w:p>
      <w:pPr>
        <w:spacing w:before="0" w:after="120" w:line="276" w:lineRule="auto"/>
        <w:widowControl/>
      </w:pPr>
      <w:r>
        <w:t>PPS: Reply if you need help.</w:t>
      </w:r>
    </w:p>
    <w:p>
      <w:r>
        <w:br w:type="page"/>
      </w:r>
    </w:p>
    <w:p>
      <w:pPr>
        <w:pStyle w:val="Heading1"/>
        <w:keepNext/>
        <w:widowControl/>
      </w:pPr>
      <w:r>
        <w:t>Day 7 Email</w:t>
      </w:r>
    </w:p>
    <w:p>
      <w:pPr>
        <w:spacing w:before="0" w:after="120" w:line="276" w:lineRule="auto"/>
        <w:widowControl/>
      </w:pPr>
      <w:r>
        <w:rPr>
          <w:b/>
        </w:rPr>
        <w:t>Subject line:</w:t>
      </w:r>
      <w:r>
        <w:t xml:space="preserve"> Day 7: Draft The Opening Section</w:t>
      </w:r>
    </w:p>
    <w:p>
      <w:pPr>
        <w:spacing w:before="0" w:after="120" w:line="276" w:lineRule="auto"/>
        <w:widowControl/>
      </w:pPr>
      <w:r>
        <w:rPr>
          <w:b/>
        </w:rPr>
        <w:t>Preview line:</w:t>
      </w:r>
      <w:r>
        <w:t xml:space="preserve"> Make the first screen clear and useful.</w:t>
      </w:r>
    </w:p>
    <w:p>
      <w:pPr>
        <w:pStyle w:val="Heading2"/>
        <w:keepNext/>
        <w:widowControl/>
      </w:pPr>
      <w:r>
        <w:t>Body</w:t>
      </w:r>
    </w:p>
    <w:p>
      <w:pPr>
        <w:spacing w:before="0" w:after="120" w:line="276" w:lineRule="auto"/>
        <w:widowControl/>
      </w:pPr>
      <w:r>
        <w:t>Hi there,</w:t>
      </w:r>
    </w:p>
    <w:p>
      <w:pPr>
        <w:spacing w:before="0" w:after="120" w:line="276" w:lineRule="auto"/>
        <w:widowControl/>
      </w:pPr>
      <w:r>
        <w:t>Welcome to Day 7.</w:t>
      </w:r>
    </w:p>
    <w:p>
      <w:pPr>
        <w:spacing w:before="0" w:after="120" w:line="276" w:lineRule="auto"/>
        <w:widowControl/>
      </w:pPr>
      <w:r>
        <w:t>The opening section should tell visitors they are in the right place. Keep it clean. Do not overload it with every feature or every possible use.</w:t>
      </w:r>
    </w:p>
    <w:p>
      <w:pPr>
        <w:spacing w:before="0" w:after="120" w:line="276" w:lineRule="auto"/>
        <w:widowControl/>
      </w:pPr>
      <w:r>
        <w:rPr>
          <w:b/>
        </w:rPr>
        <w:t>Your Day 7 task:</w:t>
      </w:r>
      <w:r>
        <w:t xml:space="preserve"> Draft the hero section for the page.</w:t>
      </w:r>
    </w:p>
    <w:p>
      <w:pPr>
        <w:pStyle w:val="ListBullet"/>
        <w:spacing w:before="0" w:after="80" w:line="276" w:lineRule="auto"/>
        <w:keepLines/>
        <w:widowControl/>
      </w:pPr>
      <w:r>
        <w:t>Add your headline.</w:t>
      </w:r>
    </w:p>
    <w:p>
      <w:pPr>
        <w:pStyle w:val="ListBullet"/>
        <w:spacing w:before="0" w:after="80" w:line="276" w:lineRule="auto"/>
        <w:keepLines/>
        <w:widowControl/>
      </w:pPr>
      <w:r>
        <w:t>Add a short subheadline.</w:t>
      </w:r>
    </w:p>
    <w:p>
      <w:pPr>
        <w:pStyle w:val="ListBullet"/>
        <w:spacing w:before="0" w:after="80" w:line="276" w:lineRule="auto"/>
        <w:keepLines/>
        <w:widowControl/>
      </w:pPr>
      <w:r>
        <w:t>Add three quick benefit bullets.</w:t>
      </w:r>
    </w:p>
    <w:p>
      <w:pPr>
        <w:pStyle w:val="ListBullet"/>
        <w:spacing w:before="0" w:after="80" w:line="276" w:lineRule="auto"/>
        <w:keepLines/>
        <w:widowControl/>
      </w:pPr>
      <w:r>
        <w:t>Add one clear CTA line.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224"/>
      </w:tblGrid>
      <w:tr>
        <w:trPr>
          <w:cantSplit/>
        </w:trPr>
        <w:tc>
          <w:tcPr>
            <w:tcW w:type="dxa" w:w="10224"/>
            <w:shd w:fill="EAF8FB"/>
            <w:tcMar>
              <w:top w:w="180" w:type="dxa"/>
              <w:start w:w="220" w:type="dxa"/>
              <w:bottom w:w="180" w:type="dxa"/>
              <w:end w:w="220" w:type="dxa"/>
            </w:tcMar>
            <w:tcBorders>
              <w:top w:val="single" w:sz="8" w:color="17A2B8"/>
              <w:left w:val="single" w:sz="8" w:color="17A2B8"/>
              <w:bottom w:val="single" w:sz="8" w:color="17A2B8"/>
              <w:right w:val="single" w:sz="8" w:color="17A2B8"/>
            </w:tcBorders>
          </w:tcPr>
          <w:p>
            <w:pPr>
              <w:spacing w:before="0" w:after="80" w:line="276" w:lineRule="auto"/>
              <w:keepLines/>
              <w:widowControl/>
            </w:pPr>
            <w:r>
              <w:rPr>
                <w:b/>
                <w:color w:val="1F2A44"/>
              </w:rPr>
              <w:t>Example:</w:t>
            </w:r>
          </w:p>
          <w:p>
            <w:pPr>
              <w:spacing w:before="0" w:after="0" w:line="276" w:lineRule="auto"/>
              <w:keepLines/>
              <w:widowControl/>
            </w:pPr>
            <w:r>
              <w:t>Copyable CTA line: “Start here and get the simple page plan.”</w:t>
            </w:r>
          </w:p>
        </w:tc>
      </w:tr>
    </w:tbl>
    <w:p>
      <w:pPr>
        <w:spacing w:before="0" w:after="40" w:line="276" w:lineRule="auto"/>
      </w:pPr>
    </w:p>
    <w:p>
      <w:pPr>
        <w:spacing w:before="0" w:after="120" w:line="276" w:lineRule="auto"/>
        <w:widowControl/>
      </w:pPr>
      <w:r>
        <w:t>Easy AI Site Creator can help create landing page and personal brand page drafts. A strong hero section gives those drafts a clear starting point.</w:t>
      </w:r>
    </w:p>
    <w:p>
      <w:pPr>
        <w:spacing w:before="0" w:after="120" w:line="276" w:lineRule="auto"/>
        <w:widowControl/>
      </w:pPr>
      <w:r>
        <w:t>Tomorrow, you will improve the problem and solution flow.</w:t>
      </w:r>
    </w:p>
    <w:p>
      <w:pPr>
        <w:spacing w:before="0" w:after="120" w:line="276" w:lineRule="auto"/>
        <w:widowControl/>
      </w:pPr>
      <w:r>
        <w:t>Talk soon,</w:t>
      </w:r>
    </w:p>
    <w:p>
      <w:pPr>
        <w:spacing w:before="0" w:after="120" w:line="276" w:lineRule="auto"/>
        <w:widowControl/>
      </w:pPr>
      <w:r>
        <w:t>Your Challenge Guide</w:t>
      </w:r>
    </w:p>
    <w:p>
      <w:pPr>
        <w:spacing w:before="0" w:after="80" w:line="276" w:lineRule="auto"/>
      </w:pPr>
      <w:r>
        <w:t xml:space="preserve">PS: </w:t>
      </w:r>
      <w:r>
        <w:t xml:space="preserve">When you are ready to create page drafts with a guided prompt system, check Easy AI Site Creator here: </w:t>
      </w:r>
      <w:hyperlink r:id="rId10">
        <w:r>
          <w:rPr>
            <w:color w:val="0B7285"/>
            <w:u w:val="single"/>
          </w:rPr>
          <w:t>https://jvz8.com/c/167733/442157</w:t>
        </w:r>
      </w:hyperlink>
    </w:p>
    <w:p>
      <w:pPr>
        <w:spacing w:before="0" w:after="120" w:line="276" w:lineRule="auto"/>
        <w:widowControl/>
      </w:pPr>
      <w:r>
        <w:t>PPS: Reply if you need help.</w:t>
      </w:r>
    </w:p>
    <w:p>
      <w:r>
        <w:br w:type="page"/>
      </w:r>
    </w:p>
    <w:p>
      <w:pPr>
        <w:pStyle w:val="Heading1"/>
        <w:keepNext/>
        <w:widowControl/>
      </w:pPr>
      <w:r>
        <w:t>Day 8 Email</w:t>
      </w:r>
    </w:p>
    <w:p>
      <w:pPr>
        <w:spacing w:before="0" w:after="120" w:line="276" w:lineRule="auto"/>
        <w:widowControl/>
      </w:pPr>
      <w:r>
        <w:rPr>
          <w:b/>
        </w:rPr>
        <w:t>Subject line:</w:t>
      </w:r>
      <w:r>
        <w:t xml:space="preserve"> Day 8: Clarify Problem And Solution</w:t>
      </w:r>
    </w:p>
    <w:p>
      <w:pPr>
        <w:spacing w:before="0" w:after="120" w:line="276" w:lineRule="auto"/>
        <w:widowControl/>
      </w:pPr>
      <w:r>
        <w:rPr>
          <w:b/>
        </w:rPr>
        <w:t>Preview line:</w:t>
      </w:r>
      <w:r>
        <w:t xml:space="preserve"> Connect the pain to the path forward.</w:t>
      </w:r>
    </w:p>
    <w:p>
      <w:pPr>
        <w:pStyle w:val="Heading2"/>
        <w:keepNext/>
        <w:widowControl/>
      </w:pPr>
      <w:r>
        <w:t>Body</w:t>
      </w:r>
    </w:p>
    <w:p>
      <w:pPr>
        <w:spacing w:before="0" w:after="120" w:line="276" w:lineRule="auto"/>
        <w:widowControl/>
      </w:pPr>
      <w:r>
        <w:t>Hi there,</w:t>
      </w:r>
    </w:p>
    <w:p>
      <w:pPr>
        <w:spacing w:before="0" w:after="120" w:line="276" w:lineRule="auto"/>
        <w:widowControl/>
      </w:pPr>
      <w:r>
        <w:t>Welcome to Day 8.</w:t>
      </w:r>
    </w:p>
    <w:p>
      <w:pPr>
        <w:spacing w:before="0" w:after="120" w:line="276" w:lineRule="auto"/>
        <w:widowControl/>
      </w:pPr>
      <w:r>
        <w:t>Today, you will help the visitor feel understood. Then you will show a simple path forward. Keep it practical and grounded.</w:t>
      </w:r>
    </w:p>
    <w:p>
      <w:pPr>
        <w:spacing w:before="0" w:after="120" w:line="276" w:lineRule="auto"/>
        <w:widowControl/>
      </w:pPr>
      <w:r>
        <w:rPr>
          <w:b/>
        </w:rPr>
        <w:t>Your Day 8 task:</w:t>
      </w:r>
      <w:r>
        <w:t xml:space="preserve"> Draft the problem and solution sections.</w:t>
      </w:r>
    </w:p>
    <w:p>
      <w:pPr>
        <w:pStyle w:val="ListBullet"/>
        <w:spacing w:before="0" w:after="80" w:line="276" w:lineRule="auto"/>
        <w:keepLines/>
        <w:widowControl/>
      </w:pPr>
      <w:r>
        <w:t>Write the current problem in plain language.</w:t>
      </w:r>
    </w:p>
    <w:p>
      <w:pPr>
        <w:pStyle w:val="ListBullet"/>
        <w:spacing w:before="0" w:after="80" w:line="276" w:lineRule="auto"/>
        <w:keepLines/>
        <w:widowControl/>
      </w:pPr>
      <w:r>
        <w:t>Explain why the usual path feels slow or confusing.</w:t>
      </w:r>
    </w:p>
    <w:p>
      <w:pPr>
        <w:pStyle w:val="ListBullet"/>
        <w:spacing w:before="0" w:after="80" w:line="276" w:lineRule="auto"/>
        <w:keepLines/>
        <w:widowControl/>
      </w:pPr>
      <w:r>
        <w:t>Introduce the better process.</w:t>
      </w:r>
    </w:p>
    <w:p>
      <w:pPr>
        <w:pStyle w:val="ListBullet"/>
        <w:spacing w:before="0" w:after="80" w:line="276" w:lineRule="auto"/>
        <w:keepLines/>
        <w:widowControl/>
      </w:pPr>
      <w:r>
        <w:t>Connect the process to the page goal.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224"/>
      </w:tblGrid>
      <w:tr>
        <w:trPr>
          <w:cantSplit/>
        </w:trPr>
        <w:tc>
          <w:tcPr>
            <w:tcW w:type="dxa" w:w="10224"/>
            <w:shd w:fill="EAF8FB"/>
            <w:tcMar>
              <w:top w:w="180" w:type="dxa"/>
              <w:start w:w="220" w:type="dxa"/>
              <w:bottom w:w="180" w:type="dxa"/>
              <w:end w:w="220" w:type="dxa"/>
            </w:tcMar>
            <w:tcBorders>
              <w:top w:val="single" w:sz="8" w:color="17A2B8"/>
              <w:left w:val="single" w:sz="8" w:color="17A2B8"/>
              <w:bottom w:val="single" w:sz="8" w:color="17A2B8"/>
              <w:right w:val="single" w:sz="8" w:color="17A2B8"/>
            </w:tcBorders>
          </w:tcPr>
          <w:p>
            <w:pPr>
              <w:spacing w:before="0" w:after="80" w:line="276" w:lineRule="auto"/>
              <w:keepLines/>
              <w:widowControl/>
            </w:pPr>
            <w:r>
              <w:rPr>
                <w:b/>
                <w:color w:val="1F2A44"/>
              </w:rPr>
              <w:t>Example:</w:t>
            </w:r>
          </w:p>
          <w:p>
            <w:pPr>
              <w:spacing w:before="0" w:after="0" w:line="276" w:lineRule="auto"/>
              <w:keepLines/>
              <w:widowControl/>
            </w:pPr>
            <w:r>
              <w:t>Example: “Instead of guessing what goes on the page, start with a brief that gives every section a job.”</w:t>
            </w:r>
          </w:p>
        </w:tc>
      </w:tr>
    </w:tbl>
    <w:p>
      <w:pPr>
        <w:spacing w:before="0" w:after="40" w:line="276" w:lineRule="auto"/>
      </w:pPr>
    </w:p>
    <w:p>
      <w:pPr>
        <w:spacing w:before="0" w:after="120" w:line="276" w:lineRule="auto"/>
        <w:widowControl/>
      </w:pPr>
      <w:r>
        <w:t>The master prompt is positioned around answering a few simple questions before page creation. That fits naturally with a clearer problem-to-solution flow.</w:t>
      </w:r>
    </w:p>
    <w:p>
      <w:pPr>
        <w:spacing w:before="0" w:after="120" w:line="276" w:lineRule="auto"/>
        <w:widowControl/>
      </w:pPr>
      <w:r>
        <w:t>Tomorrow, you will turn features into reader-focused benefits.</w:t>
      </w:r>
    </w:p>
    <w:p>
      <w:pPr>
        <w:spacing w:before="0" w:after="120" w:line="276" w:lineRule="auto"/>
        <w:widowControl/>
      </w:pPr>
      <w:r>
        <w:t>Talk soon,</w:t>
      </w:r>
    </w:p>
    <w:p>
      <w:pPr>
        <w:spacing w:before="0" w:after="120" w:line="276" w:lineRule="auto"/>
        <w:widowControl/>
      </w:pPr>
      <w:r>
        <w:t>Your Challenge Guide</w:t>
      </w:r>
    </w:p>
    <w:p>
      <w:pPr>
        <w:spacing w:before="0" w:after="80" w:line="276" w:lineRule="auto"/>
      </w:pPr>
      <w:r>
        <w:t xml:space="preserve">PS: </w:t>
      </w:r>
      <w:r>
        <w:t xml:space="preserve">When you are ready to create page drafts with a guided prompt system, check Easy AI Site Creator here: </w:t>
      </w:r>
      <w:hyperlink r:id="rId10">
        <w:r>
          <w:rPr>
            <w:color w:val="0B7285"/>
            <w:u w:val="single"/>
          </w:rPr>
          <w:t>https://jvz8.com/c/167733/442157</w:t>
        </w:r>
      </w:hyperlink>
    </w:p>
    <w:p>
      <w:pPr>
        <w:spacing w:before="0" w:after="120" w:line="276" w:lineRule="auto"/>
        <w:widowControl/>
      </w:pPr>
      <w:r>
        <w:t>PPS: Reply if you need help.</w:t>
      </w:r>
    </w:p>
    <w:p>
      <w:r>
        <w:br w:type="page"/>
      </w:r>
    </w:p>
    <w:p>
      <w:pPr>
        <w:pStyle w:val="Heading1"/>
        <w:keepNext/>
        <w:widowControl/>
      </w:pPr>
      <w:r>
        <w:t>Day 9 Email</w:t>
      </w:r>
    </w:p>
    <w:p>
      <w:pPr>
        <w:spacing w:before="0" w:after="120" w:line="276" w:lineRule="auto"/>
        <w:widowControl/>
      </w:pPr>
      <w:r>
        <w:rPr>
          <w:b/>
        </w:rPr>
        <w:t>Subject line:</w:t>
      </w:r>
      <w:r>
        <w:t xml:space="preserve"> Day 9: Turn Features Into Benefits</w:t>
      </w:r>
    </w:p>
    <w:p>
      <w:pPr>
        <w:spacing w:before="0" w:after="120" w:line="276" w:lineRule="auto"/>
        <w:widowControl/>
      </w:pPr>
      <w:r>
        <w:rPr>
          <w:b/>
        </w:rPr>
        <w:t>Preview line:</w:t>
      </w:r>
      <w:r>
        <w:t xml:space="preserve"> Make the page easier to understand.</w:t>
      </w:r>
    </w:p>
    <w:p>
      <w:pPr>
        <w:pStyle w:val="Heading2"/>
        <w:keepNext/>
        <w:widowControl/>
      </w:pPr>
      <w:r>
        <w:t>Body</w:t>
      </w:r>
    </w:p>
    <w:p>
      <w:pPr>
        <w:spacing w:before="0" w:after="120" w:line="276" w:lineRule="auto"/>
        <w:widowControl/>
      </w:pPr>
      <w:r>
        <w:t>Hi there,</w:t>
      </w:r>
    </w:p>
    <w:p>
      <w:pPr>
        <w:spacing w:before="0" w:after="120" w:line="276" w:lineRule="auto"/>
        <w:widowControl/>
      </w:pPr>
      <w:r>
        <w:t>Welcome to Day 9.</w:t>
      </w:r>
    </w:p>
    <w:p>
      <w:pPr>
        <w:spacing w:before="0" w:after="120" w:line="276" w:lineRule="auto"/>
        <w:widowControl/>
      </w:pPr>
      <w:r>
        <w:t>Features tell people what is included. Benefits explain why those details matter. Your page needs both, but the reader should never have to guess the connection.</w:t>
      </w:r>
    </w:p>
    <w:p>
      <w:pPr>
        <w:spacing w:before="0" w:after="120" w:line="276" w:lineRule="auto"/>
        <w:widowControl/>
      </w:pPr>
      <w:r>
        <w:rPr>
          <w:b/>
        </w:rPr>
        <w:t>Your Day 9 task:</w:t>
      </w:r>
      <w:r>
        <w:t xml:space="preserve"> Convert features into practical benefits.</w:t>
      </w:r>
    </w:p>
    <w:p>
      <w:pPr>
        <w:pStyle w:val="ListBullet"/>
        <w:spacing w:before="0" w:after="80" w:line="276" w:lineRule="auto"/>
        <w:keepLines/>
        <w:widowControl/>
      </w:pPr>
      <w:r>
        <w:t>List each real feature.</w:t>
      </w:r>
    </w:p>
    <w:p>
      <w:pPr>
        <w:pStyle w:val="ListBullet"/>
        <w:spacing w:before="0" w:after="80" w:line="276" w:lineRule="auto"/>
        <w:keepLines/>
        <w:widowControl/>
      </w:pPr>
      <w:r>
        <w:t>Ask why it matters to the reader.</w:t>
      </w:r>
    </w:p>
    <w:p>
      <w:pPr>
        <w:pStyle w:val="ListBullet"/>
        <w:spacing w:before="0" w:after="80" w:line="276" w:lineRule="auto"/>
        <w:keepLines/>
        <w:widowControl/>
      </w:pPr>
      <w:r>
        <w:t>Write the benefit in plain language.</w:t>
      </w:r>
    </w:p>
    <w:p>
      <w:pPr>
        <w:pStyle w:val="ListBullet"/>
        <w:spacing w:before="0" w:after="80" w:line="276" w:lineRule="auto"/>
        <w:keepLines/>
        <w:widowControl/>
      </w:pPr>
      <w:r>
        <w:t>Remove unsupported outcomes.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224"/>
      </w:tblGrid>
      <w:tr>
        <w:trPr>
          <w:cantSplit/>
        </w:trPr>
        <w:tc>
          <w:tcPr>
            <w:tcW w:type="dxa" w:w="10224"/>
            <w:shd w:fill="EAF8FB"/>
            <w:tcMar>
              <w:top w:w="180" w:type="dxa"/>
              <w:start w:w="220" w:type="dxa"/>
              <w:bottom w:w="180" w:type="dxa"/>
              <w:end w:w="220" w:type="dxa"/>
            </w:tcMar>
            <w:tcBorders>
              <w:top w:val="single" w:sz="8" w:color="17A2B8"/>
              <w:left w:val="single" w:sz="8" w:color="17A2B8"/>
              <w:bottom w:val="single" w:sz="8" w:color="17A2B8"/>
              <w:right w:val="single" w:sz="8" w:color="17A2B8"/>
            </w:tcBorders>
          </w:tcPr>
          <w:p>
            <w:pPr>
              <w:spacing w:before="0" w:after="80" w:line="276" w:lineRule="auto"/>
              <w:keepLines/>
              <w:widowControl/>
            </w:pPr>
            <w:r>
              <w:rPr>
                <w:b/>
                <w:color w:val="1F2A44"/>
              </w:rPr>
              <w:t>Example:</w:t>
            </w:r>
          </w:p>
          <w:p>
            <w:pPr>
              <w:spacing w:before="0" w:after="0" w:line="276" w:lineRule="auto"/>
              <w:keepLines/>
              <w:widowControl/>
            </w:pPr>
            <w:r>
              <w:t>Example: “Training included” can become “Follow the process with clearer guidance as you use the prompt.”</w:t>
            </w:r>
          </w:p>
        </w:tc>
      </w:tr>
    </w:tbl>
    <w:p>
      <w:pPr>
        <w:spacing w:before="0" w:after="40" w:line="276" w:lineRule="auto"/>
      </w:pPr>
    </w:p>
    <w:p>
      <w:pPr>
        <w:spacing w:before="0" w:after="120" w:line="276" w:lineRule="auto"/>
        <w:widowControl/>
      </w:pPr>
      <w:r>
        <w:t>Easy AI Site Creator includes a master prompt, training, and PLR rights. Those are useful bridge points when they match the reader’s next step.</w:t>
      </w:r>
    </w:p>
    <w:p>
      <w:pPr>
        <w:spacing w:before="0" w:after="120" w:line="276" w:lineRule="auto"/>
        <w:widowControl/>
      </w:pPr>
      <w:r>
        <w:t>Tomorrow, you will add trust elements without overdoing it.</w:t>
      </w:r>
    </w:p>
    <w:p>
      <w:pPr>
        <w:spacing w:before="0" w:after="120" w:line="276" w:lineRule="auto"/>
        <w:widowControl/>
      </w:pPr>
      <w:r>
        <w:t>Talk soon,</w:t>
      </w:r>
    </w:p>
    <w:p>
      <w:pPr>
        <w:spacing w:before="0" w:after="120" w:line="276" w:lineRule="auto"/>
        <w:widowControl/>
      </w:pPr>
      <w:r>
        <w:t>Your Challenge Guide</w:t>
      </w:r>
    </w:p>
    <w:p>
      <w:pPr>
        <w:spacing w:before="0" w:after="80" w:line="276" w:lineRule="auto"/>
      </w:pPr>
      <w:r>
        <w:t xml:space="preserve">PS: </w:t>
      </w:r>
      <w:r>
        <w:t xml:space="preserve">When you are ready to create page drafts with a guided prompt system, check Easy AI Site Creator here: </w:t>
      </w:r>
      <w:hyperlink r:id="rId10">
        <w:r>
          <w:rPr>
            <w:color w:val="0B7285"/>
            <w:u w:val="single"/>
          </w:rPr>
          <w:t>https://jvz8.com/c/167733/442157</w:t>
        </w:r>
      </w:hyperlink>
    </w:p>
    <w:p>
      <w:pPr>
        <w:spacing w:before="0" w:after="120" w:line="276" w:lineRule="auto"/>
        <w:widowControl/>
      </w:pPr>
      <w:r>
        <w:t>PPS: Reply if you need help.</w:t>
      </w:r>
    </w:p>
    <w:p>
      <w:r>
        <w:br w:type="page"/>
      </w:r>
    </w:p>
    <w:p>
      <w:pPr>
        <w:pStyle w:val="Heading1"/>
        <w:keepNext/>
        <w:widowControl/>
      </w:pPr>
      <w:r>
        <w:t>Day 10 Email</w:t>
      </w:r>
    </w:p>
    <w:p>
      <w:pPr>
        <w:spacing w:before="0" w:after="120" w:line="276" w:lineRule="auto"/>
        <w:widowControl/>
      </w:pPr>
      <w:r>
        <w:rPr>
          <w:b/>
        </w:rPr>
        <w:t>Subject line:</w:t>
      </w:r>
      <w:r>
        <w:t xml:space="preserve"> Day 10: Add Trust Builders</w:t>
      </w:r>
    </w:p>
    <w:p>
      <w:pPr>
        <w:spacing w:before="0" w:after="120" w:line="276" w:lineRule="auto"/>
        <w:widowControl/>
      </w:pPr>
      <w:r>
        <w:rPr>
          <w:b/>
        </w:rPr>
        <w:t>Preview line:</w:t>
      </w:r>
      <w:r>
        <w:t xml:space="preserve"> Support the page without hype.</w:t>
      </w:r>
    </w:p>
    <w:p>
      <w:pPr>
        <w:pStyle w:val="Heading2"/>
        <w:keepNext/>
        <w:widowControl/>
      </w:pPr>
      <w:r>
        <w:t>Body</w:t>
      </w:r>
    </w:p>
    <w:p>
      <w:pPr>
        <w:spacing w:before="0" w:after="120" w:line="276" w:lineRule="auto"/>
        <w:widowControl/>
      </w:pPr>
      <w:r>
        <w:t>Hi there,</w:t>
      </w:r>
    </w:p>
    <w:p>
      <w:pPr>
        <w:spacing w:before="0" w:after="120" w:line="276" w:lineRule="auto"/>
        <w:widowControl/>
      </w:pPr>
      <w:r>
        <w:t>Welcome to Day 10.</w:t>
      </w:r>
    </w:p>
    <w:p>
      <w:pPr>
        <w:spacing w:before="0" w:after="120" w:line="276" w:lineRule="auto"/>
        <w:widowControl/>
      </w:pPr>
      <w:r>
        <w:t>Trust does not need loud claims. It needs useful details that help the reader feel oriented. Today, you will add support details without turning the page into noise.</w:t>
      </w:r>
    </w:p>
    <w:p>
      <w:pPr>
        <w:spacing w:before="0" w:after="120" w:line="276" w:lineRule="auto"/>
        <w:widowControl/>
      </w:pPr>
      <w:r>
        <w:rPr>
          <w:b/>
        </w:rPr>
        <w:t>Your Day 10 task:</w:t>
      </w:r>
      <w:r>
        <w:t xml:space="preserve"> Add trust details to the page.</w:t>
      </w:r>
    </w:p>
    <w:p>
      <w:pPr>
        <w:pStyle w:val="ListBullet"/>
        <w:spacing w:before="0" w:after="80" w:line="276" w:lineRule="auto"/>
        <w:keepLines/>
        <w:widowControl/>
      </w:pPr>
      <w:r>
        <w:t>Add real training or support notes when provided.</w:t>
      </w:r>
    </w:p>
    <w:p>
      <w:pPr>
        <w:pStyle w:val="ListBullet"/>
        <w:spacing w:before="0" w:after="80" w:line="276" w:lineRule="auto"/>
        <w:keepLines/>
        <w:widowControl/>
      </w:pPr>
      <w:r>
        <w:t>Add examples or screenshots only when available.</w:t>
      </w:r>
    </w:p>
    <w:p>
      <w:pPr>
        <w:pStyle w:val="ListBullet"/>
        <w:spacing w:before="0" w:after="80" w:line="276" w:lineRule="auto"/>
        <w:keepLines/>
        <w:widowControl/>
      </w:pPr>
      <w:r>
        <w:t>Mention rights only when the license says so.</w:t>
      </w:r>
    </w:p>
    <w:p>
      <w:pPr>
        <w:pStyle w:val="ListBullet"/>
        <w:spacing w:before="0" w:after="80" w:line="276" w:lineRule="auto"/>
        <w:keepLines/>
        <w:widowControl/>
      </w:pPr>
      <w:r>
        <w:t>Remove any line that overstates the result.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224"/>
      </w:tblGrid>
      <w:tr>
        <w:trPr>
          <w:cantSplit/>
        </w:trPr>
        <w:tc>
          <w:tcPr>
            <w:tcW w:type="dxa" w:w="10224"/>
            <w:shd w:fill="EAF8FB"/>
            <w:tcMar>
              <w:top w:w="180" w:type="dxa"/>
              <w:start w:w="220" w:type="dxa"/>
              <w:bottom w:w="180" w:type="dxa"/>
              <w:end w:w="220" w:type="dxa"/>
            </w:tcMar>
            <w:tcBorders>
              <w:top w:val="single" w:sz="8" w:color="17A2B8"/>
              <w:left w:val="single" w:sz="8" w:color="17A2B8"/>
              <w:bottom w:val="single" w:sz="8" w:color="17A2B8"/>
              <w:right w:val="single" w:sz="8" w:color="17A2B8"/>
            </w:tcBorders>
          </w:tcPr>
          <w:p>
            <w:pPr>
              <w:spacing w:before="0" w:after="80" w:line="276" w:lineRule="auto"/>
              <w:keepLines/>
              <w:widowControl/>
            </w:pPr>
            <w:r>
              <w:rPr>
                <w:b/>
                <w:color w:val="1F2A44"/>
              </w:rPr>
              <w:t>Example:</w:t>
            </w:r>
          </w:p>
          <w:p>
            <w:pPr>
              <w:spacing w:before="0" w:after="0" w:line="276" w:lineRule="auto"/>
              <w:keepLines/>
              <w:widowControl/>
            </w:pPr>
            <w:r>
              <w:t>Copyable line: “Includes training so you can follow the workflow more easily.”</w:t>
            </w:r>
          </w:p>
        </w:tc>
      </w:tr>
    </w:tbl>
    <w:p>
      <w:pPr>
        <w:spacing w:before="0" w:after="40" w:line="276" w:lineRule="auto"/>
      </w:pPr>
    </w:p>
    <w:p>
      <w:pPr>
        <w:spacing w:before="0" w:after="120" w:line="276" w:lineRule="auto"/>
        <w:widowControl/>
      </w:pPr>
      <w:r>
        <w:t>The offer details mention training, support, and PLR rights. Use those facts carefully when they fit the page.</w:t>
      </w:r>
    </w:p>
    <w:p>
      <w:pPr>
        <w:spacing w:before="0" w:after="120" w:line="276" w:lineRule="auto"/>
        <w:widowControl/>
      </w:pPr>
      <w:r>
        <w:t>Tomorrow, you will prepare a simple editing pass.</w:t>
      </w:r>
    </w:p>
    <w:p>
      <w:pPr>
        <w:spacing w:before="0" w:after="120" w:line="276" w:lineRule="auto"/>
        <w:widowControl/>
      </w:pPr>
      <w:r>
        <w:t>Talk soon,</w:t>
      </w:r>
    </w:p>
    <w:p>
      <w:pPr>
        <w:spacing w:before="0" w:after="120" w:line="276" w:lineRule="auto"/>
        <w:widowControl/>
      </w:pPr>
      <w:r>
        <w:t>Your Challenge Guide</w:t>
      </w:r>
    </w:p>
    <w:p>
      <w:pPr>
        <w:spacing w:before="0" w:after="80" w:line="276" w:lineRule="auto"/>
      </w:pPr>
      <w:r>
        <w:t xml:space="preserve">PS: </w:t>
      </w:r>
      <w:r>
        <w:t xml:space="preserve">When you are ready to create page drafts with a guided prompt system, check Easy AI Site Creator here: </w:t>
      </w:r>
      <w:hyperlink r:id="rId10">
        <w:r>
          <w:rPr>
            <w:color w:val="0B7285"/>
            <w:u w:val="single"/>
          </w:rPr>
          <w:t>https://jvz8.com/c/167733/442157</w:t>
        </w:r>
      </w:hyperlink>
    </w:p>
    <w:p>
      <w:pPr>
        <w:spacing w:before="0" w:after="120" w:line="276" w:lineRule="auto"/>
        <w:widowControl/>
      </w:pPr>
      <w:r>
        <w:t>PPS: Reply if you need help.</w:t>
      </w:r>
    </w:p>
    <w:p>
      <w:r>
        <w:br w:type="page"/>
      </w:r>
    </w:p>
    <w:p>
      <w:pPr>
        <w:pStyle w:val="Heading1"/>
        <w:keepNext/>
        <w:widowControl/>
      </w:pPr>
      <w:r>
        <w:t>Day 11 Email</w:t>
      </w:r>
    </w:p>
    <w:p>
      <w:pPr>
        <w:spacing w:before="0" w:after="120" w:line="276" w:lineRule="auto"/>
        <w:widowControl/>
      </w:pPr>
      <w:r>
        <w:rPr>
          <w:b/>
        </w:rPr>
        <w:t>Subject line:</w:t>
      </w:r>
      <w:r>
        <w:t xml:space="preserve"> Day 11: Edit The AI Draft</w:t>
      </w:r>
    </w:p>
    <w:p>
      <w:pPr>
        <w:spacing w:before="0" w:after="120" w:line="276" w:lineRule="auto"/>
        <w:widowControl/>
      </w:pPr>
      <w:r>
        <w:rPr>
          <w:b/>
        </w:rPr>
        <w:t>Preview line:</w:t>
      </w:r>
      <w:r>
        <w:t xml:space="preserve"> Clean copy beats busy copy.</w:t>
      </w:r>
    </w:p>
    <w:p>
      <w:pPr>
        <w:pStyle w:val="Heading2"/>
        <w:keepNext/>
        <w:widowControl/>
      </w:pPr>
      <w:r>
        <w:t>Body</w:t>
      </w:r>
    </w:p>
    <w:p>
      <w:pPr>
        <w:spacing w:before="0" w:after="120" w:line="276" w:lineRule="auto"/>
        <w:widowControl/>
      </w:pPr>
      <w:r>
        <w:t>Hi there,</w:t>
      </w:r>
    </w:p>
    <w:p>
      <w:pPr>
        <w:spacing w:before="0" w:after="120" w:line="276" w:lineRule="auto"/>
        <w:widowControl/>
      </w:pPr>
      <w:r>
        <w:t>Welcome to Day 11.</w:t>
      </w:r>
    </w:p>
    <w:p>
      <w:pPr>
        <w:spacing w:before="0" w:after="120" w:line="276" w:lineRule="auto"/>
        <w:widowControl/>
      </w:pPr>
      <w:r>
        <w:t>Today is about editing. A page can look impressive and still be unclear. Your goal is to make the draft sharper, safer, and easier to follow.</w:t>
      </w:r>
    </w:p>
    <w:p>
      <w:pPr>
        <w:spacing w:before="0" w:after="120" w:line="276" w:lineRule="auto"/>
        <w:widowControl/>
      </w:pPr>
      <w:r>
        <w:rPr>
          <w:b/>
        </w:rPr>
        <w:t>Your Day 11 task:</w:t>
      </w:r>
      <w:r>
        <w:t xml:space="preserve"> Review and improve the page draft.</w:t>
      </w:r>
    </w:p>
    <w:p>
      <w:pPr>
        <w:pStyle w:val="ListBullet"/>
        <w:spacing w:before="0" w:after="80" w:line="276" w:lineRule="auto"/>
        <w:keepLines/>
        <w:widowControl/>
      </w:pPr>
      <w:r>
        <w:t>Shorten long sentences.</w:t>
      </w:r>
    </w:p>
    <w:p>
      <w:pPr>
        <w:pStyle w:val="ListBullet"/>
        <w:spacing w:before="0" w:after="80" w:line="276" w:lineRule="auto"/>
        <w:keepLines/>
        <w:widowControl/>
      </w:pPr>
      <w:r>
        <w:t>Remove repeated ideas.</w:t>
      </w:r>
    </w:p>
    <w:p>
      <w:pPr>
        <w:pStyle w:val="ListBullet"/>
        <w:spacing w:before="0" w:after="80" w:line="276" w:lineRule="auto"/>
        <w:keepLines/>
        <w:widowControl/>
      </w:pPr>
      <w:r>
        <w:t>Check links and placeholders.</w:t>
      </w:r>
    </w:p>
    <w:p>
      <w:pPr>
        <w:pStyle w:val="ListBullet"/>
        <w:spacing w:before="0" w:after="80" w:line="276" w:lineRule="auto"/>
        <w:keepLines/>
        <w:widowControl/>
      </w:pPr>
      <w:r>
        <w:t>Confirm every feature is real.</w:t>
      </w:r>
    </w:p>
    <w:p>
      <w:pPr>
        <w:pStyle w:val="ListBullet"/>
        <w:spacing w:before="0" w:after="80" w:line="276" w:lineRule="auto"/>
        <w:keepLines/>
        <w:widowControl/>
      </w:pPr>
      <w:r>
        <w:t>Make the CTA easy to find.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224"/>
      </w:tblGrid>
      <w:tr>
        <w:trPr>
          <w:cantSplit/>
        </w:trPr>
        <w:tc>
          <w:tcPr>
            <w:tcW w:type="dxa" w:w="10224"/>
            <w:shd w:fill="EAF8FB"/>
            <w:tcMar>
              <w:top w:w="180" w:type="dxa"/>
              <w:start w:w="220" w:type="dxa"/>
              <w:bottom w:w="180" w:type="dxa"/>
              <w:end w:w="220" w:type="dxa"/>
            </w:tcMar>
            <w:tcBorders>
              <w:top w:val="single" w:sz="8" w:color="17A2B8"/>
              <w:left w:val="single" w:sz="8" w:color="17A2B8"/>
              <w:bottom w:val="single" w:sz="8" w:color="17A2B8"/>
              <w:right w:val="single" w:sz="8" w:color="17A2B8"/>
            </w:tcBorders>
          </w:tcPr>
          <w:p>
            <w:pPr>
              <w:spacing w:before="0" w:after="80" w:line="276" w:lineRule="auto"/>
              <w:keepLines/>
              <w:widowControl/>
            </w:pPr>
            <w:r>
              <w:rPr>
                <w:b/>
                <w:color w:val="1F2A44"/>
              </w:rPr>
              <w:t>Example:</w:t>
            </w:r>
          </w:p>
          <w:p>
            <w:pPr>
              <w:spacing w:before="0" w:after="0" w:line="276" w:lineRule="auto"/>
              <w:keepLines/>
              <w:widowControl/>
            </w:pPr>
            <w:r>
              <w:t>Editing question: “Does this section help the visitor take the next action?”</w:t>
            </w:r>
          </w:p>
        </w:tc>
      </w:tr>
    </w:tbl>
    <w:p>
      <w:pPr>
        <w:spacing w:before="0" w:after="40" w:line="276" w:lineRule="auto"/>
      </w:pPr>
    </w:p>
    <w:p>
      <w:pPr>
        <w:spacing w:before="0" w:after="120" w:line="276" w:lineRule="auto"/>
        <w:widowControl/>
      </w:pPr>
      <w:r>
        <w:t>A prompt system can speed up drafting, but your review makes the final page fit the real project.</w:t>
      </w:r>
    </w:p>
    <w:p>
      <w:pPr>
        <w:spacing w:before="0" w:after="120" w:line="276" w:lineRule="auto"/>
        <w:widowControl/>
      </w:pPr>
      <w:r>
        <w:t>Tomorrow, you will prepare a reusable workflow from what you built.</w:t>
      </w:r>
    </w:p>
    <w:p>
      <w:pPr>
        <w:spacing w:before="0" w:after="120" w:line="276" w:lineRule="auto"/>
        <w:widowControl/>
      </w:pPr>
      <w:r>
        <w:t>Talk soon,</w:t>
      </w:r>
    </w:p>
    <w:p>
      <w:pPr>
        <w:spacing w:before="0" w:after="120" w:line="276" w:lineRule="auto"/>
        <w:widowControl/>
      </w:pPr>
      <w:r>
        <w:t>Your Challenge Guide</w:t>
      </w:r>
    </w:p>
    <w:p>
      <w:pPr>
        <w:spacing w:before="0" w:after="80" w:line="276" w:lineRule="auto"/>
      </w:pPr>
      <w:r>
        <w:t xml:space="preserve">PS: </w:t>
      </w:r>
      <w:r>
        <w:t xml:space="preserve">Easy AI Site Creator can help with the next page creation step through its master prompt and training: </w:t>
      </w:r>
      <w:hyperlink r:id="rId10">
        <w:r>
          <w:rPr>
            <w:color w:val="0B7285"/>
            <w:u w:val="single"/>
          </w:rPr>
          <w:t>https://jvz8.com/c/167733/442157</w:t>
        </w:r>
      </w:hyperlink>
    </w:p>
    <w:p>
      <w:pPr>
        <w:spacing w:before="0" w:after="120" w:line="276" w:lineRule="auto"/>
        <w:widowControl/>
      </w:pPr>
      <w:r>
        <w:t>PPS: Reply if you need help.</w:t>
      </w:r>
    </w:p>
    <w:p>
      <w:r>
        <w:br w:type="page"/>
      </w:r>
    </w:p>
    <w:p>
      <w:pPr>
        <w:pStyle w:val="Heading1"/>
        <w:keepNext/>
        <w:widowControl/>
      </w:pPr>
      <w:r>
        <w:t>Day 12 Email</w:t>
      </w:r>
    </w:p>
    <w:p>
      <w:pPr>
        <w:spacing w:before="0" w:after="120" w:line="276" w:lineRule="auto"/>
        <w:widowControl/>
      </w:pPr>
      <w:r>
        <w:rPr>
          <w:b/>
        </w:rPr>
        <w:t>Subject line:</w:t>
      </w:r>
      <w:r>
        <w:t xml:space="preserve"> Day 12: Save Your Workflow</w:t>
      </w:r>
    </w:p>
    <w:p>
      <w:pPr>
        <w:spacing w:before="0" w:after="120" w:line="276" w:lineRule="auto"/>
        <w:widowControl/>
      </w:pPr>
      <w:r>
        <w:rPr>
          <w:b/>
        </w:rPr>
        <w:t>Preview line:</w:t>
      </w:r>
      <w:r>
        <w:t xml:space="preserve"> Turn one page into a repeatable process.</w:t>
      </w:r>
    </w:p>
    <w:p>
      <w:pPr>
        <w:pStyle w:val="Heading2"/>
        <w:keepNext/>
        <w:widowControl/>
      </w:pPr>
      <w:r>
        <w:t>Body</w:t>
      </w:r>
    </w:p>
    <w:p>
      <w:pPr>
        <w:spacing w:before="0" w:after="120" w:line="276" w:lineRule="auto"/>
        <w:widowControl/>
      </w:pPr>
      <w:r>
        <w:t>Hi there,</w:t>
      </w:r>
    </w:p>
    <w:p>
      <w:pPr>
        <w:spacing w:before="0" w:after="120" w:line="276" w:lineRule="auto"/>
        <w:widowControl/>
      </w:pPr>
      <w:r>
        <w:t>Welcome to Day 12.</w:t>
      </w:r>
    </w:p>
    <w:p>
      <w:pPr>
        <w:spacing w:before="0" w:after="120" w:line="276" w:lineRule="auto"/>
        <w:widowControl/>
      </w:pPr>
      <w:r>
        <w:t>You have built more than one draft. You have built a process. Today, you will save the pieces so future pages are easier to create.</w:t>
      </w:r>
    </w:p>
    <w:p>
      <w:pPr>
        <w:spacing w:before="0" w:after="120" w:line="276" w:lineRule="auto"/>
        <w:widowControl/>
      </w:pPr>
      <w:r>
        <w:rPr>
          <w:b/>
        </w:rPr>
        <w:t>Your Day 12 task:</w:t>
      </w:r>
      <w:r>
        <w:t xml:space="preserve"> Create your reusable page workflow.</w:t>
      </w:r>
    </w:p>
    <w:p>
      <w:pPr>
        <w:pStyle w:val="ListBullet"/>
        <w:spacing w:before="0" w:after="80" w:line="276" w:lineRule="auto"/>
        <w:keepLines/>
        <w:widowControl/>
      </w:pPr>
      <w:r>
        <w:t>Save your page brief.</w:t>
      </w:r>
    </w:p>
    <w:p>
      <w:pPr>
        <w:pStyle w:val="ListBullet"/>
        <w:spacing w:before="0" w:after="80" w:line="276" w:lineRule="auto"/>
        <w:keepLines/>
        <w:widowControl/>
      </w:pPr>
      <w:r>
        <w:t>Save your section map.</w:t>
      </w:r>
    </w:p>
    <w:p>
      <w:pPr>
        <w:pStyle w:val="ListBullet"/>
        <w:spacing w:before="0" w:after="80" w:line="276" w:lineRule="auto"/>
        <w:keepLines/>
        <w:widowControl/>
      </w:pPr>
      <w:r>
        <w:t>Save your editing checklist.</w:t>
      </w:r>
    </w:p>
    <w:p>
      <w:pPr>
        <w:pStyle w:val="ListBullet"/>
        <w:spacing w:before="0" w:after="80" w:line="276" w:lineRule="auto"/>
        <w:keepLines/>
        <w:widowControl/>
      </w:pPr>
      <w:r>
        <w:t>Save useful AI instructions.</w:t>
      </w:r>
    </w:p>
    <w:p>
      <w:pPr>
        <w:pStyle w:val="ListBullet"/>
        <w:spacing w:before="0" w:after="80" w:line="276" w:lineRule="auto"/>
        <w:keepLines/>
        <w:widowControl/>
      </w:pPr>
      <w:r>
        <w:t>Create a delivery note for future projects.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224"/>
      </w:tblGrid>
      <w:tr>
        <w:trPr>
          <w:cantSplit/>
        </w:trPr>
        <w:tc>
          <w:tcPr>
            <w:tcW w:type="dxa" w:w="10224"/>
            <w:shd w:fill="EAF8FB"/>
            <w:tcMar>
              <w:top w:w="180" w:type="dxa"/>
              <w:start w:w="220" w:type="dxa"/>
              <w:bottom w:w="180" w:type="dxa"/>
              <w:end w:w="220" w:type="dxa"/>
            </w:tcMar>
            <w:tcBorders>
              <w:top w:val="single" w:sz="8" w:color="17A2B8"/>
              <w:left w:val="single" w:sz="8" w:color="17A2B8"/>
              <w:bottom w:val="single" w:sz="8" w:color="17A2B8"/>
              <w:right w:val="single" w:sz="8" w:color="17A2B8"/>
            </w:tcBorders>
          </w:tcPr>
          <w:p>
            <w:pPr>
              <w:spacing w:before="0" w:after="80" w:line="276" w:lineRule="auto"/>
              <w:keepLines/>
              <w:widowControl/>
            </w:pPr>
            <w:r>
              <w:rPr>
                <w:b/>
                <w:color w:val="1F2A44"/>
              </w:rPr>
              <w:t>Example:</w:t>
            </w:r>
          </w:p>
          <w:p>
            <w:pPr>
              <w:spacing w:before="0" w:after="0" w:line="276" w:lineRule="auto"/>
              <w:keepLines/>
              <w:widowControl/>
            </w:pPr>
            <w:r>
              <w:t>Copyable note: “This page draft should be reviewed for final links, proof details, and brand-specific wording.”</w:t>
            </w:r>
          </w:p>
        </w:tc>
      </w:tr>
    </w:tbl>
    <w:p>
      <w:pPr>
        <w:spacing w:before="0" w:after="40" w:line="276" w:lineRule="auto"/>
      </w:pPr>
    </w:p>
    <w:p>
      <w:pPr>
        <w:spacing w:before="0" w:after="120" w:line="276" w:lineRule="auto"/>
        <w:widowControl/>
      </w:pPr>
      <w:r>
        <w:t>Because Easy AI Site Creator includes PLR rights according to the offer copy, it may support rebranding or repurposing when you follow the license terms.</w:t>
      </w:r>
    </w:p>
    <w:p>
      <w:pPr>
        <w:spacing w:before="0" w:after="120" w:line="276" w:lineRule="auto"/>
        <w:widowControl/>
      </w:pPr>
      <w:r>
        <w:t>Tomorrow, you will plan how to present or promote your page project.</w:t>
      </w:r>
    </w:p>
    <w:p>
      <w:pPr>
        <w:spacing w:before="0" w:after="120" w:line="276" w:lineRule="auto"/>
        <w:widowControl/>
      </w:pPr>
      <w:r>
        <w:t>Talk soon,</w:t>
      </w:r>
    </w:p>
    <w:p>
      <w:pPr>
        <w:spacing w:before="0" w:after="120" w:line="276" w:lineRule="auto"/>
        <w:widowControl/>
      </w:pPr>
      <w:r>
        <w:t>Your Challenge Guide</w:t>
      </w:r>
    </w:p>
    <w:p>
      <w:pPr>
        <w:spacing w:before="0" w:after="80" w:line="276" w:lineRule="auto"/>
      </w:pPr>
      <w:r>
        <w:t xml:space="preserve">PS: </w:t>
      </w:r>
      <w:r>
        <w:t xml:space="preserve">Easy AI Site Creator can help with the next page creation step through its master prompt and training: </w:t>
      </w:r>
      <w:hyperlink r:id="rId10">
        <w:r>
          <w:rPr>
            <w:color w:val="0B7285"/>
            <w:u w:val="single"/>
          </w:rPr>
          <w:t>https://jvz8.com/c/167733/442157</w:t>
        </w:r>
      </w:hyperlink>
    </w:p>
    <w:p>
      <w:pPr>
        <w:spacing w:before="0" w:after="120" w:line="276" w:lineRule="auto"/>
        <w:widowControl/>
      </w:pPr>
      <w:r>
        <w:t>PPS: Reply if you need help.</w:t>
      </w:r>
    </w:p>
    <w:p>
      <w:r>
        <w:br w:type="page"/>
      </w:r>
    </w:p>
    <w:p>
      <w:pPr>
        <w:pStyle w:val="Heading1"/>
        <w:keepNext/>
        <w:widowControl/>
      </w:pPr>
      <w:r>
        <w:t>Day 13 Email</w:t>
      </w:r>
    </w:p>
    <w:p>
      <w:pPr>
        <w:spacing w:before="0" w:after="120" w:line="276" w:lineRule="auto"/>
        <w:widowControl/>
      </w:pPr>
      <w:r>
        <w:rPr>
          <w:b/>
        </w:rPr>
        <w:t>Subject line:</w:t>
      </w:r>
      <w:r>
        <w:t xml:space="preserve"> Day 13: Prepare The Promo Message</w:t>
      </w:r>
    </w:p>
    <w:p>
      <w:pPr>
        <w:spacing w:before="0" w:after="120" w:line="276" w:lineRule="auto"/>
        <w:widowControl/>
      </w:pPr>
      <w:r>
        <w:rPr>
          <w:b/>
        </w:rPr>
        <w:t>Preview line:</w:t>
      </w:r>
      <w:r>
        <w:t xml:space="preserve"> Create a simple message for the page.</w:t>
      </w:r>
    </w:p>
    <w:p>
      <w:pPr>
        <w:pStyle w:val="Heading2"/>
        <w:keepNext/>
        <w:widowControl/>
      </w:pPr>
      <w:r>
        <w:t>Body</w:t>
      </w:r>
    </w:p>
    <w:p>
      <w:pPr>
        <w:spacing w:before="0" w:after="120" w:line="276" w:lineRule="auto"/>
        <w:widowControl/>
      </w:pPr>
      <w:r>
        <w:t>Hi there,</w:t>
      </w:r>
    </w:p>
    <w:p>
      <w:pPr>
        <w:spacing w:before="0" w:after="120" w:line="276" w:lineRule="auto"/>
        <w:widowControl/>
      </w:pPr>
      <w:r>
        <w:t>Welcome to Day 13.</w:t>
      </w:r>
    </w:p>
    <w:p>
      <w:pPr>
        <w:spacing w:before="0" w:after="120" w:line="276" w:lineRule="auto"/>
        <w:widowControl/>
      </w:pPr>
      <w:r>
        <w:t>A useful page still needs a path to visitors. Today, you will create one simple promotional message that points people to the page without teaching the whole challenge in public.</w:t>
      </w:r>
    </w:p>
    <w:p>
      <w:pPr>
        <w:spacing w:before="0" w:after="120" w:line="276" w:lineRule="auto"/>
        <w:widowControl/>
      </w:pPr>
      <w:r>
        <w:rPr>
          <w:b/>
        </w:rPr>
        <w:t>Your Day 13 task:</w:t>
      </w:r>
      <w:r>
        <w:t xml:space="preserve"> Write one promotional message for your page project.</w:t>
      </w:r>
    </w:p>
    <w:p>
      <w:pPr>
        <w:pStyle w:val="ListBullet"/>
        <w:spacing w:before="0" w:after="80" w:line="276" w:lineRule="auto"/>
        <w:keepLines/>
        <w:widowControl/>
      </w:pPr>
      <w:r>
        <w:t>State the problem.</w:t>
      </w:r>
    </w:p>
    <w:p>
      <w:pPr>
        <w:pStyle w:val="ListBullet"/>
        <w:spacing w:before="0" w:after="80" w:line="276" w:lineRule="auto"/>
        <w:keepLines/>
        <w:widowControl/>
      </w:pPr>
      <w:r>
        <w:t>Mention the helpful resource, service, or page.</w:t>
      </w:r>
    </w:p>
    <w:p>
      <w:pPr>
        <w:pStyle w:val="ListBullet"/>
        <w:spacing w:before="0" w:after="80" w:line="276" w:lineRule="auto"/>
        <w:keepLines/>
        <w:widowControl/>
      </w:pPr>
      <w:r>
        <w:t>Invite one clear click.</w:t>
      </w:r>
    </w:p>
    <w:p>
      <w:pPr>
        <w:pStyle w:val="ListBullet"/>
        <w:spacing w:before="0" w:after="80" w:line="276" w:lineRule="auto"/>
        <w:keepLines/>
        <w:widowControl/>
      </w:pPr>
      <w:r>
        <w:t>Keep the message focused on the page goal.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224"/>
      </w:tblGrid>
      <w:tr>
        <w:trPr>
          <w:cantSplit/>
        </w:trPr>
        <w:tc>
          <w:tcPr>
            <w:tcW w:type="dxa" w:w="10224"/>
            <w:shd w:fill="EAF8FB"/>
            <w:tcMar>
              <w:top w:w="180" w:type="dxa"/>
              <w:start w:w="220" w:type="dxa"/>
              <w:bottom w:w="180" w:type="dxa"/>
              <w:end w:w="220" w:type="dxa"/>
            </w:tcMar>
            <w:tcBorders>
              <w:top w:val="single" w:sz="8" w:color="17A2B8"/>
              <w:left w:val="single" w:sz="8" w:color="17A2B8"/>
              <w:bottom w:val="single" w:sz="8" w:color="17A2B8"/>
              <w:right w:val="single" w:sz="8" w:color="17A2B8"/>
            </w:tcBorders>
          </w:tcPr>
          <w:p>
            <w:pPr>
              <w:spacing w:before="0" w:after="80" w:line="276" w:lineRule="auto"/>
              <w:keepLines/>
              <w:widowControl/>
            </w:pPr>
            <w:r>
              <w:rPr>
                <w:b/>
                <w:color w:val="1F2A44"/>
              </w:rPr>
              <w:t>Example:</w:t>
            </w:r>
          </w:p>
          <w:p>
            <w:pPr>
              <w:spacing w:before="0" w:after="0" w:line="276" w:lineRule="auto"/>
              <w:keepLines/>
              <w:widowControl/>
            </w:pPr>
            <w:r>
              <w:t>Example: “Need a clearer page for your next offer? Start with this simple planning path before you write.”</w:t>
            </w:r>
          </w:p>
        </w:tc>
      </w:tr>
    </w:tbl>
    <w:p>
      <w:pPr>
        <w:spacing w:before="0" w:after="40" w:line="276" w:lineRule="auto"/>
      </w:pPr>
    </w:p>
    <w:p>
      <w:pPr>
        <w:spacing w:before="0" w:after="120" w:line="276" w:lineRule="auto"/>
        <w:widowControl/>
      </w:pPr>
      <w:r>
        <w:t>The offer can support page creation for different niches. That makes a reusable promo message useful for marketers, freelancers, and PLR sellers.</w:t>
      </w:r>
    </w:p>
    <w:p>
      <w:pPr>
        <w:spacing w:before="0" w:after="120" w:line="276" w:lineRule="auto"/>
        <w:widowControl/>
      </w:pPr>
      <w:r>
        <w:t>Tomorrow, you will recap the full challenge and choose the next step.</w:t>
      </w:r>
    </w:p>
    <w:p>
      <w:pPr>
        <w:spacing w:before="0" w:after="120" w:line="276" w:lineRule="auto"/>
        <w:widowControl/>
      </w:pPr>
      <w:r>
        <w:t>Talk soon,</w:t>
      </w:r>
    </w:p>
    <w:p>
      <w:pPr>
        <w:spacing w:before="0" w:after="120" w:line="276" w:lineRule="auto"/>
        <w:widowControl/>
      </w:pPr>
      <w:r>
        <w:t>Your Challenge Guide</w:t>
      </w:r>
    </w:p>
    <w:p>
      <w:pPr>
        <w:spacing w:before="0" w:after="80" w:line="276" w:lineRule="auto"/>
      </w:pPr>
      <w:r>
        <w:t xml:space="preserve">PS: </w:t>
      </w:r>
      <w:r>
        <w:t xml:space="preserve">Easy AI Site Creator can help with the next page creation step through its master prompt and training: </w:t>
      </w:r>
      <w:hyperlink r:id="rId10">
        <w:r>
          <w:rPr>
            <w:color w:val="0B7285"/>
            <w:u w:val="single"/>
          </w:rPr>
          <w:t>https://jvz8.com/c/167733/442157</w:t>
        </w:r>
      </w:hyperlink>
    </w:p>
    <w:p>
      <w:pPr>
        <w:spacing w:before="0" w:after="120" w:line="276" w:lineRule="auto"/>
        <w:widowControl/>
      </w:pPr>
      <w:r>
        <w:t>PPS: Reply if you need help.</w:t>
      </w:r>
    </w:p>
    <w:p>
      <w:r>
        <w:br w:type="page"/>
      </w:r>
    </w:p>
    <w:p>
      <w:pPr>
        <w:pStyle w:val="Heading1"/>
        <w:keepNext/>
        <w:widowControl/>
      </w:pPr>
      <w:r>
        <w:t>Day 14 Email</w:t>
      </w:r>
    </w:p>
    <w:p>
      <w:pPr>
        <w:spacing w:before="0" w:after="120" w:line="276" w:lineRule="auto"/>
        <w:widowControl/>
      </w:pPr>
      <w:r>
        <w:rPr>
          <w:b/>
        </w:rPr>
        <w:t>Subject line:</w:t>
      </w:r>
      <w:r>
        <w:t xml:space="preserve"> Day 14: Review Your Page Plan</w:t>
      </w:r>
    </w:p>
    <w:p>
      <w:pPr>
        <w:spacing w:before="0" w:after="120" w:line="276" w:lineRule="auto"/>
        <w:widowControl/>
      </w:pPr>
      <w:r>
        <w:rPr>
          <w:b/>
        </w:rPr>
        <w:t>Preview line:</w:t>
      </w:r>
      <w:r>
        <w:t xml:space="preserve"> Finish with a clear next step.</w:t>
      </w:r>
    </w:p>
    <w:p>
      <w:pPr>
        <w:pStyle w:val="Heading2"/>
        <w:keepNext/>
        <w:widowControl/>
      </w:pPr>
      <w:r>
        <w:t>Body</w:t>
      </w:r>
    </w:p>
    <w:p>
      <w:pPr>
        <w:spacing w:before="0" w:after="120" w:line="276" w:lineRule="auto"/>
        <w:widowControl/>
      </w:pPr>
      <w:r>
        <w:t>Hi there,</w:t>
      </w:r>
    </w:p>
    <w:p>
      <w:pPr>
        <w:spacing w:before="0" w:after="120" w:line="276" w:lineRule="auto"/>
        <w:widowControl/>
      </w:pPr>
      <w:r>
        <w:t>Welcome to Day 14.</w:t>
      </w:r>
    </w:p>
    <w:p>
      <w:pPr>
        <w:spacing w:before="0" w:after="120" w:line="276" w:lineRule="auto"/>
        <w:widowControl/>
      </w:pPr>
      <w:r>
        <w:t>Today, you complete the challenge by reviewing what you built. Do the task first. Then decide how you want to use this process next.</w:t>
      </w:r>
    </w:p>
    <w:p>
      <w:pPr>
        <w:spacing w:before="0" w:after="120" w:line="276" w:lineRule="auto"/>
        <w:widowControl/>
      </w:pPr>
      <w:r>
        <w:rPr>
          <w:b/>
        </w:rPr>
        <w:t>Your Day 14 task:</w:t>
      </w:r>
      <w:r>
        <w:t xml:space="preserve"> Review the complete page workflow and choose your next step.</w:t>
      </w:r>
    </w:p>
    <w:p>
      <w:pPr>
        <w:pStyle w:val="ListBullet"/>
        <w:spacing w:before="0" w:after="80" w:line="276" w:lineRule="auto"/>
        <w:keepLines/>
        <w:widowControl/>
      </w:pPr>
      <w:r>
        <w:t>Confirm the page type and goal.</w:t>
      </w:r>
    </w:p>
    <w:p>
      <w:pPr>
        <w:pStyle w:val="ListBullet"/>
        <w:spacing w:before="0" w:after="80" w:line="276" w:lineRule="auto"/>
        <w:keepLines/>
        <w:widowControl/>
      </w:pPr>
      <w:r>
        <w:t>Review the reader and promise.</w:t>
      </w:r>
    </w:p>
    <w:p>
      <w:pPr>
        <w:pStyle w:val="ListBullet"/>
        <w:spacing w:before="0" w:after="80" w:line="276" w:lineRule="auto"/>
        <w:keepLines/>
        <w:widowControl/>
      </w:pPr>
      <w:r>
        <w:t>Check the section flow.</w:t>
      </w:r>
    </w:p>
    <w:p>
      <w:pPr>
        <w:pStyle w:val="ListBullet"/>
        <w:spacing w:before="0" w:after="80" w:line="276" w:lineRule="auto"/>
        <w:keepLines/>
        <w:widowControl/>
      </w:pPr>
      <w:r>
        <w:t>Review the headline, CTA, and trust details.</w:t>
      </w:r>
    </w:p>
    <w:p>
      <w:pPr>
        <w:pStyle w:val="ListBullet"/>
        <w:spacing w:before="0" w:after="80" w:line="276" w:lineRule="auto"/>
        <w:keepLines/>
        <w:widowControl/>
      </w:pPr>
      <w:r>
        <w:t>Save the workflow for reuse.</w:t>
      </w:r>
    </w:p>
    <w:p>
      <w:pPr>
        <w:pStyle w:val="ListBullet"/>
        <w:spacing w:before="0" w:after="80" w:line="276" w:lineRule="auto"/>
        <w:keepLines/>
        <w:widowControl/>
      </w:pPr>
      <w:r>
        <w:t>Choose the next page project.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224"/>
      </w:tblGrid>
      <w:tr>
        <w:trPr>
          <w:cantSplit/>
        </w:trPr>
        <w:tc>
          <w:tcPr>
            <w:tcW w:type="dxa" w:w="10224"/>
            <w:shd w:fill="EAF8FB"/>
            <w:tcMar>
              <w:top w:w="180" w:type="dxa"/>
              <w:start w:w="220" w:type="dxa"/>
              <w:bottom w:w="180" w:type="dxa"/>
              <w:end w:w="220" w:type="dxa"/>
            </w:tcMar>
            <w:tcBorders>
              <w:top w:val="single" w:sz="8" w:color="17A2B8"/>
              <w:left w:val="single" w:sz="8" w:color="17A2B8"/>
              <w:bottom w:val="single" w:sz="8" w:color="17A2B8"/>
              <w:right w:val="single" w:sz="8" w:color="17A2B8"/>
            </w:tcBorders>
          </w:tcPr>
          <w:p>
            <w:pPr>
              <w:spacing w:before="0" w:after="80" w:line="276" w:lineRule="auto"/>
              <w:keepLines/>
              <w:widowControl/>
            </w:pPr>
            <w:r>
              <w:rPr>
                <w:b/>
                <w:color w:val="1F2A44"/>
              </w:rPr>
              <w:t>Example:</w:t>
            </w:r>
          </w:p>
          <w:p>
            <w:pPr>
              <w:spacing w:before="0" w:after="0" w:line="276" w:lineRule="auto"/>
              <w:keepLines/>
              <w:widowControl/>
            </w:pPr>
            <w:r>
              <w:t>Final review line: “This page is ready for final brand review, link checks, and publishing prep.”</w:t>
            </w:r>
          </w:p>
        </w:tc>
      </w:tr>
    </w:tbl>
    <w:p>
      <w:pPr>
        <w:spacing w:before="0" w:after="40" w:line="276" w:lineRule="auto"/>
      </w:pPr>
    </w:p>
    <w:p>
      <w:pPr>
        <w:spacing w:before="0" w:after="120" w:line="276" w:lineRule="auto"/>
        <w:widowControl/>
      </w:pPr>
      <w:r>
        <w:t>Over the challenge, you chose a page project, defined the reader, wrote the promise, gathered inputs, mapped the structure, drafted core sections, turned features into benefits, added trust details, edited the AI draft, saved a workflow, and created a simple promo message. Manual production can still feel slow when every page starts from scratch. Easy AI Site Creator helps with the next step by giving you a master prompt for landing pages, sales pages, and personal brand pages, plus training and PLR rights you can use according to the license.</w:t>
      </w:r>
    </w:p>
    <w:p>
      <w:pPr>
        <w:spacing w:before="0" w:after="120" w:line="276" w:lineRule="auto"/>
        <w:widowControl/>
      </w:pPr>
      <w:r>
        <w:t>You can now repeat the process with a new page project.</w:t>
      </w:r>
    </w:p>
    <w:p>
      <w:pPr>
        <w:spacing w:before="0" w:after="120" w:line="276" w:lineRule="auto"/>
        <w:widowControl/>
      </w:pPr>
      <w:r>
        <w:t>Talk soon,</w:t>
      </w:r>
    </w:p>
    <w:p>
      <w:pPr>
        <w:spacing w:before="0" w:after="120" w:line="276" w:lineRule="auto"/>
        <w:widowControl/>
      </w:pPr>
      <w:r>
        <w:t>Your Challenge Guide</w:t>
      </w:r>
    </w:p>
    <w:p>
      <w:pPr>
        <w:spacing w:before="0" w:after="80" w:line="276" w:lineRule="auto"/>
      </w:pPr>
      <w:r>
        <w:t xml:space="preserve">PS: </w:t>
      </w:r>
      <w:r>
        <w:t xml:space="preserve">When you want a faster starting point for future page drafts, review Easy AI Site Creator here: </w:t>
      </w:r>
      <w:hyperlink r:id="rId10">
        <w:r>
          <w:rPr>
            <w:color w:val="0B7285"/>
            <w:u w:val="single"/>
          </w:rPr>
          <w:t>https://jvz8.com/c/167733/442157</w:t>
        </w:r>
      </w:hyperlink>
    </w:p>
    <w:p>
      <w:pPr>
        <w:spacing w:before="0" w:after="120" w:line="276" w:lineRule="auto"/>
        <w:widowControl/>
      </w:pPr>
      <w:r>
        <w:t>PPS: Reply if you need help.</w:t>
      </w:r>
    </w:p>
    <w:sectPr w:rsidR="00FC693F" w:rsidRPr="0006063C" w:rsidSect="00034616">
      <w:footerReference w:type="default" r:id="rId9"/>
      <w:pgSz w:w="12240" w:h="15840"/>
      <w:pgMar w:top="936" w:right="1008" w:bottom="936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/>
    <w:r>
      <w:rPr>
        <w:color w:val="666666"/>
        <w:sz w:val="16"/>
      </w:rPr>
      <w:t xml:space="preserve">14-Day Challenge Email Sequence  |  </w:t>
    </w: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 w:eastAsia="Aptos"/>
      <w:color w:val="232323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200" w:after="120"/>
      <w:outlineLvl w:val="0"/>
    </w:pPr>
    <w:rPr>
      <w:rFonts w:asciiTheme="majorHAnsi" w:eastAsiaTheme="majorEastAsia" w:hAnsiTheme="majorHAnsi" w:cstheme="majorBidi" w:ascii="Aptos Display" w:hAnsi="Aptos Display" w:eastAsia="Aptos Display"/>
      <w:b/>
      <w:bCs/>
      <w:color w:val="1F2A44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200" w:after="120"/>
      <w:outlineLvl w:val="1"/>
    </w:pPr>
    <w:rPr>
      <w:rFonts w:asciiTheme="majorHAnsi" w:eastAsiaTheme="majorEastAsia" w:hAnsiTheme="majorHAnsi" w:cstheme="majorBidi" w:ascii="Aptos" w:hAnsi="Aptos" w:eastAsia="Aptos"/>
      <w:b/>
      <w:bCs/>
      <w:color w:val="0B728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widowControl/>
      <w:spacing w:before="200" w:after="120"/>
      <w:outlineLvl w:val="2"/>
    </w:pPr>
    <w:rPr>
      <w:rFonts w:asciiTheme="majorHAnsi" w:eastAsiaTheme="majorEastAsia" w:hAnsiTheme="majorHAnsi" w:cstheme="majorBidi" w:ascii="Aptos" w:hAnsi="Aptos" w:eastAsia="Aptos"/>
      <w:b/>
      <w:bCs/>
      <w:color w:val="5B4B8A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widowControl/>
      <w:pBdr>
        <w:bottom w:val="single" w:sz="8" w:space="4" w:color="4F81BD" w:themeColor="accent1"/>
      </w:pBdr>
      <w:spacing w:after="120" w:line="240" w:lineRule="auto" w:before="0"/>
      <w:contextualSpacing/>
    </w:pPr>
    <w:rPr>
      <w:rFonts w:asciiTheme="majorHAnsi" w:eastAsiaTheme="majorEastAsia" w:hAnsiTheme="majorHAnsi" w:cstheme="majorBidi" w:ascii="Aptos Display" w:hAnsi="Aptos Display" w:eastAsia="Aptos Display"/>
      <w:b/>
      <w:color w:val="1F2A44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hyperlink" Target="https://jvz8.com/c/167733/44215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